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6E8C" w:rsidRPr="00490B67" w:rsidRDefault="00C96E8C" w:rsidP="004A11F6">
      <w:pPr>
        <w:spacing w:beforeLines="50" w:afterLines="50" w:line="300" w:lineRule="exact"/>
        <w:jc w:val="center"/>
        <w:rPr>
          <w:rFonts w:ascii="仿宋_GB2312"/>
          <w:b/>
          <w:bCs/>
          <w:sz w:val="36"/>
          <w:szCs w:val="36"/>
        </w:rPr>
      </w:pPr>
      <w:r w:rsidRPr="00490B67">
        <w:rPr>
          <w:rFonts w:ascii="仿宋_GB2312" w:hint="eastAsia"/>
          <w:b/>
          <w:bCs/>
          <w:sz w:val="36"/>
          <w:szCs w:val="36"/>
        </w:rPr>
        <w:t>四川省高等学校申报评审高级专业技术职务人员情况简表</w:t>
      </w:r>
    </w:p>
    <w:p w:rsidR="00C96E8C" w:rsidRDefault="00C96E8C" w:rsidP="004A11F6">
      <w:pPr>
        <w:spacing w:beforeLines="100" w:afterLines="50" w:line="240" w:lineRule="exact"/>
        <w:rPr>
          <w:rFonts w:ascii="仿宋_GB2312"/>
          <w:sz w:val="32"/>
        </w:rPr>
      </w:pPr>
      <w:r>
        <w:rPr>
          <w:rFonts w:ascii="仿宋_GB2312" w:eastAsia="仿宋_GB2312" w:hint="eastAsia"/>
          <w:sz w:val="28"/>
        </w:rPr>
        <w:t xml:space="preserve">学科组： </w:t>
      </w:r>
      <w:r w:rsidR="009E7539" w:rsidRPr="009E7539">
        <w:rPr>
          <w:rFonts w:ascii="仿宋_GB2312" w:eastAsia="仿宋_GB2312" w:hint="eastAsia"/>
          <w:sz w:val="28"/>
        </w:rPr>
        <w:t>计算机科学与技术</w:t>
      </w:r>
      <w:r>
        <w:rPr>
          <w:rFonts w:ascii="仿宋_GB2312" w:eastAsia="仿宋_GB2312" w:hint="eastAsia"/>
          <w:sz w:val="28"/>
        </w:rPr>
        <w:t xml:space="preserve">  </w:t>
      </w:r>
      <w:r w:rsidR="00490B67">
        <w:rPr>
          <w:rFonts w:ascii="仿宋_GB2312" w:eastAsia="仿宋_GB2312" w:hint="eastAsia"/>
          <w:sz w:val="28"/>
        </w:rPr>
        <w:t xml:space="preserve">  </w:t>
      </w:r>
      <w:r>
        <w:rPr>
          <w:rFonts w:ascii="仿宋_GB2312" w:eastAsia="仿宋_GB2312" w:hint="eastAsia"/>
          <w:sz w:val="28"/>
        </w:rPr>
        <w:t>学科：</w:t>
      </w:r>
      <w:r w:rsidR="0039561E">
        <w:rPr>
          <w:rFonts w:ascii="仿宋_GB2312" w:eastAsia="仿宋_GB2312" w:hint="eastAsia"/>
          <w:sz w:val="28"/>
        </w:rPr>
        <w:t>计算机科学</w:t>
      </w:r>
      <w:r w:rsidR="003D1C9C">
        <w:rPr>
          <w:rFonts w:ascii="仿宋_GB2312" w:eastAsia="仿宋_GB2312" w:hint="eastAsia"/>
          <w:sz w:val="28"/>
        </w:rPr>
        <w:t>与技术</w:t>
      </w:r>
      <w:r>
        <w:rPr>
          <w:rFonts w:ascii="仿宋_GB2312" w:eastAsia="仿宋_GB2312" w:hint="eastAsia"/>
          <w:sz w:val="28"/>
        </w:rPr>
        <w:t xml:space="preserve">    </w:t>
      </w:r>
      <w:r w:rsidR="00490B67">
        <w:rPr>
          <w:rFonts w:ascii="仿宋_GB2312" w:eastAsia="仿宋_GB2312" w:hint="eastAsia"/>
          <w:sz w:val="28"/>
        </w:rPr>
        <w:t xml:space="preserve">   </w:t>
      </w:r>
      <w:r>
        <w:rPr>
          <w:rFonts w:ascii="仿宋_GB2312" w:eastAsia="仿宋_GB2312" w:hint="eastAsia"/>
          <w:sz w:val="28"/>
        </w:rPr>
        <w:t xml:space="preserve">  </w:t>
      </w:r>
      <w:r w:rsidR="009C6968">
        <w:rPr>
          <w:rFonts w:ascii="仿宋_GB2312" w:eastAsia="仿宋_GB2312" w:hint="eastAsia"/>
          <w:sz w:val="28"/>
        </w:rPr>
        <w:t xml:space="preserve">   </w:t>
      </w:r>
      <w:r>
        <w:rPr>
          <w:rFonts w:ascii="仿宋_GB2312" w:eastAsia="仿宋_GB2312" w:hint="eastAsia"/>
          <w:sz w:val="28"/>
        </w:rPr>
        <w:t>专业：</w:t>
      </w:r>
      <w:r w:rsidR="0039561E">
        <w:rPr>
          <w:rFonts w:ascii="仿宋_GB2312" w:eastAsia="仿宋_GB2312" w:hint="eastAsia"/>
          <w:sz w:val="28"/>
        </w:rPr>
        <w:t>计算机应用</w:t>
      </w:r>
      <w:r w:rsidR="003D1C9C">
        <w:rPr>
          <w:rFonts w:ascii="仿宋_GB2312" w:eastAsia="仿宋_GB2312" w:hint="eastAsia"/>
          <w:sz w:val="28"/>
        </w:rPr>
        <w:t xml:space="preserve"> </w:t>
      </w:r>
      <w:r w:rsidR="007168D2">
        <w:rPr>
          <w:rFonts w:ascii="仿宋_GB2312" w:eastAsia="仿宋_GB2312" w:hint="eastAsia"/>
          <w:sz w:val="28"/>
        </w:rPr>
        <w:t xml:space="preserve">  </w:t>
      </w:r>
      <w:r w:rsidR="003D1C9C">
        <w:rPr>
          <w:rFonts w:ascii="仿宋_GB2312" w:eastAsia="仿宋_GB2312" w:hint="eastAsia"/>
          <w:sz w:val="28"/>
        </w:rPr>
        <w:t xml:space="preserve"> </w:t>
      </w:r>
      <w:r w:rsidR="00490B67">
        <w:rPr>
          <w:rFonts w:ascii="仿宋_GB2312" w:eastAsia="仿宋_GB2312" w:hint="eastAsia"/>
          <w:sz w:val="28"/>
        </w:rPr>
        <w:t xml:space="preserve">                  </w:t>
      </w:r>
      <w:r>
        <w:rPr>
          <w:rFonts w:ascii="仿宋_GB2312" w:eastAsia="仿宋_GB2312" w:hint="eastAsia"/>
          <w:sz w:val="28"/>
        </w:rPr>
        <w:t>学</w:t>
      </w:r>
      <w:r w:rsidR="00490B67">
        <w:rPr>
          <w:rFonts w:ascii="仿宋_GB2312" w:eastAsia="仿宋_GB2312" w:hint="eastAsia"/>
          <w:sz w:val="28"/>
        </w:rPr>
        <w:t xml:space="preserve">   </w:t>
      </w:r>
      <w:r>
        <w:rPr>
          <w:rFonts w:ascii="仿宋_GB2312" w:eastAsia="仿宋_GB2312" w:hint="eastAsia"/>
          <w:sz w:val="28"/>
        </w:rPr>
        <w:t>校（单位）公章   201</w:t>
      </w:r>
      <w:r w:rsidR="0039561E">
        <w:rPr>
          <w:rFonts w:ascii="仿宋_GB2312" w:eastAsia="仿宋_GB2312" w:hint="eastAsia"/>
          <w:sz w:val="28"/>
        </w:rPr>
        <w:t>4</w:t>
      </w:r>
      <w:r>
        <w:rPr>
          <w:rFonts w:ascii="仿宋_GB2312" w:eastAsia="仿宋_GB2312" w:hint="eastAsia"/>
          <w:sz w:val="28"/>
        </w:rPr>
        <w:t>年</w:t>
      </w:r>
      <w:r w:rsidR="009C6968">
        <w:rPr>
          <w:rFonts w:ascii="仿宋_GB2312" w:eastAsia="仿宋_GB2312" w:hint="eastAsia"/>
          <w:sz w:val="28"/>
        </w:rPr>
        <w:t>10</w:t>
      </w:r>
      <w:r>
        <w:rPr>
          <w:rFonts w:ascii="仿宋_GB2312" w:eastAsia="仿宋_GB2312" w:hint="eastAsia"/>
          <w:sz w:val="28"/>
        </w:rPr>
        <w:t>月</w:t>
      </w:r>
      <w:r w:rsidR="00FF02E9">
        <w:rPr>
          <w:rFonts w:ascii="仿宋_GB2312" w:eastAsia="仿宋_GB2312" w:hint="eastAsia"/>
          <w:sz w:val="28"/>
        </w:rPr>
        <w:t>10</w:t>
      </w:r>
      <w:r>
        <w:rPr>
          <w:rFonts w:ascii="仿宋_GB2312" w:eastAsia="仿宋_GB2312" w:hint="eastAsia"/>
          <w:sz w:val="28"/>
        </w:rPr>
        <w:t>日</w:t>
      </w:r>
    </w:p>
    <w:tbl>
      <w:tblPr>
        <w:tblW w:w="22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0"/>
        <w:gridCol w:w="269"/>
        <w:gridCol w:w="921"/>
        <w:gridCol w:w="489"/>
        <w:gridCol w:w="365"/>
        <w:gridCol w:w="68"/>
        <w:gridCol w:w="142"/>
        <w:gridCol w:w="207"/>
        <w:gridCol w:w="313"/>
        <w:gridCol w:w="531"/>
        <w:gridCol w:w="315"/>
        <w:gridCol w:w="1425"/>
        <w:gridCol w:w="199"/>
        <w:gridCol w:w="679"/>
        <w:gridCol w:w="398"/>
        <w:gridCol w:w="292"/>
        <w:gridCol w:w="350"/>
        <w:gridCol w:w="492"/>
        <w:gridCol w:w="298"/>
        <w:gridCol w:w="1478"/>
        <w:gridCol w:w="661"/>
        <w:gridCol w:w="756"/>
        <w:gridCol w:w="638"/>
        <w:gridCol w:w="425"/>
        <w:gridCol w:w="1134"/>
        <w:gridCol w:w="567"/>
        <w:gridCol w:w="851"/>
        <w:gridCol w:w="708"/>
        <w:gridCol w:w="43"/>
        <w:gridCol w:w="401"/>
        <w:gridCol w:w="859"/>
        <w:gridCol w:w="158"/>
        <w:gridCol w:w="240"/>
        <w:gridCol w:w="630"/>
        <w:gridCol w:w="646"/>
        <w:gridCol w:w="252"/>
        <w:gridCol w:w="737"/>
        <w:gridCol w:w="429"/>
        <w:gridCol w:w="366"/>
        <w:gridCol w:w="342"/>
        <w:gridCol w:w="588"/>
        <w:gridCol w:w="121"/>
        <w:gridCol w:w="580"/>
      </w:tblGrid>
      <w:tr w:rsidR="00C96E8C" w:rsidRPr="00880D44" w:rsidTr="00490B67">
        <w:trPr>
          <w:cantSplit/>
          <w:trHeight w:hRule="exact" w:val="593"/>
          <w:jc w:val="center"/>
        </w:trPr>
        <w:tc>
          <w:tcPr>
            <w:tcW w:w="890" w:type="dxa"/>
            <w:vAlign w:val="center"/>
          </w:tcPr>
          <w:p w:rsidR="00C96E8C" w:rsidRPr="00490B67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姓</w:t>
            </w:r>
            <w:r w:rsidR="00490B67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90B67">
              <w:rPr>
                <w:rFonts w:ascii="仿宋_GB2312" w:eastAsia="仿宋_GB2312" w:hint="eastAsia"/>
                <w:szCs w:val="21"/>
              </w:rPr>
              <w:t>名</w:t>
            </w:r>
          </w:p>
        </w:tc>
        <w:tc>
          <w:tcPr>
            <w:tcW w:w="1190" w:type="dxa"/>
            <w:gridSpan w:val="2"/>
            <w:tcBorders>
              <w:bottom w:val="nil"/>
            </w:tcBorders>
            <w:vAlign w:val="center"/>
          </w:tcPr>
          <w:p w:rsidR="00C96E8C" w:rsidRPr="00880D44" w:rsidRDefault="00097A3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proofErr w:type="gramStart"/>
            <w:r w:rsidRPr="00880D44">
              <w:rPr>
                <w:rFonts w:ascii="仿宋_GB2312" w:eastAsia="仿宋_GB2312" w:hint="eastAsia"/>
                <w:sz w:val="18"/>
                <w:szCs w:val="18"/>
              </w:rPr>
              <w:t>叶安胜</w:t>
            </w:r>
            <w:proofErr w:type="gramEnd"/>
          </w:p>
        </w:tc>
        <w:tc>
          <w:tcPr>
            <w:tcW w:w="854" w:type="dxa"/>
            <w:gridSpan w:val="2"/>
            <w:tcBorders>
              <w:bottom w:val="nil"/>
            </w:tcBorders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性</w:t>
            </w:r>
            <w:r w:rsidR="00490B67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90B67">
              <w:rPr>
                <w:rFonts w:ascii="仿宋_GB2312" w:eastAsia="仿宋_GB2312" w:hint="eastAsia"/>
                <w:szCs w:val="21"/>
              </w:rPr>
              <w:t>别</w:t>
            </w:r>
          </w:p>
        </w:tc>
        <w:tc>
          <w:tcPr>
            <w:tcW w:w="730" w:type="dxa"/>
            <w:gridSpan w:val="4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男</w:t>
            </w:r>
          </w:p>
        </w:tc>
        <w:tc>
          <w:tcPr>
            <w:tcW w:w="846" w:type="dxa"/>
            <w:gridSpan w:val="2"/>
            <w:vAlign w:val="center"/>
          </w:tcPr>
          <w:p w:rsidR="00490B67" w:rsidRPr="00490B67" w:rsidRDefault="00C96E8C" w:rsidP="00490B67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出</w:t>
            </w:r>
            <w:r w:rsidR="00490B67" w:rsidRPr="00490B67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90B67">
              <w:rPr>
                <w:rFonts w:ascii="仿宋_GB2312" w:eastAsia="仿宋_GB2312" w:hint="eastAsia"/>
                <w:szCs w:val="21"/>
              </w:rPr>
              <w:t>生</w:t>
            </w:r>
          </w:p>
          <w:p w:rsidR="00C96E8C" w:rsidRPr="00880D44" w:rsidRDefault="00C96E8C" w:rsidP="00490B67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年</w:t>
            </w:r>
            <w:r w:rsidR="00490B67" w:rsidRPr="00490B67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90B67">
              <w:rPr>
                <w:rFonts w:ascii="仿宋_GB2312" w:eastAsia="仿宋_GB2312" w:hint="eastAsia"/>
                <w:szCs w:val="21"/>
              </w:rPr>
              <w:t>月</w:t>
            </w:r>
          </w:p>
        </w:tc>
        <w:tc>
          <w:tcPr>
            <w:tcW w:w="1425" w:type="dxa"/>
            <w:vAlign w:val="center"/>
          </w:tcPr>
          <w:p w:rsidR="00C96E8C" w:rsidRPr="00880D44" w:rsidRDefault="00C96E8C" w:rsidP="00097A3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19</w:t>
            </w:r>
            <w:r w:rsidR="00097A31" w:rsidRPr="00880D44">
              <w:rPr>
                <w:rFonts w:ascii="仿宋_GB2312" w:eastAsia="仿宋_GB2312" w:hint="eastAsia"/>
                <w:sz w:val="18"/>
                <w:szCs w:val="18"/>
              </w:rPr>
              <w:t>71</w:t>
            </w:r>
            <w:r w:rsidRPr="00880D44">
              <w:rPr>
                <w:rFonts w:ascii="仿宋_GB2312" w:eastAsia="仿宋_GB2312" w:hint="eastAsia"/>
                <w:sz w:val="18"/>
                <w:szCs w:val="18"/>
              </w:rPr>
              <w:t>.</w:t>
            </w:r>
            <w:r w:rsidR="00097A31" w:rsidRPr="00880D44">
              <w:rPr>
                <w:rFonts w:ascii="仿宋_GB2312" w:eastAsia="仿宋_GB2312" w:hint="eastAsia"/>
                <w:sz w:val="18"/>
                <w:szCs w:val="18"/>
              </w:rPr>
              <w:t>12</w:t>
            </w:r>
          </w:p>
        </w:tc>
        <w:tc>
          <w:tcPr>
            <w:tcW w:w="878" w:type="dxa"/>
            <w:gridSpan w:val="2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民</w:t>
            </w:r>
            <w:r w:rsidR="00490B67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90B67">
              <w:rPr>
                <w:rFonts w:ascii="仿宋_GB2312" w:eastAsia="仿宋_GB2312" w:hint="eastAsia"/>
                <w:szCs w:val="21"/>
              </w:rPr>
              <w:t>族</w:t>
            </w:r>
          </w:p>
        </w:tc>
        <w:tc>
          <w:tcPr>
            <w:tcW w:w="690" w:type="dxa"/>
            <w:gridSpan w:val="2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汉</w:t>
            </w:r>
          </w:p>
        </w:tc>
        <w:tc>
          <w:tcPr>
            <w:tcW w:w="1140" w:type="dxa"/>
            <w:gridSpan w:val="3"/>
            <w:vAlign w:val="center"/>
          </w:tcPr>
          <w:p w:rsidR="00490B67" w:rsidRPr="00490B67" w:rsidRDefault="00C96E8C" w:rsidP="00490B67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政</w:t>
            </w:r>
            <w:r w:rsidR="00490B67" w:rsidRPr="00490B67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490B67">
              <w:rPr>
                <w:rFonts w:ascii="仿宋_GB2312" w:eastAsia="仿宋_GB2312" w:hint="eastAsia"/>
                <w:szCs w:val="21"/>
              </w:rPr>
              <w:t>治</w:t>
            </w:r>
          </w:p>
          <w:p w:rsidR="00C96E8C" w:rsidRPr="00880D44" w:rsidRDefault="00C96E8C" w:rsidP="00490B67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面</w:t>
            </w:r>
            <w:r w:rsidR="00490B67" w:rsidRPr="00490B67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490B67">
              <w:rPr>
                <w:rFonts w:ascii="仿宋_GB2312" w:eastAsia="仿宋_GB2312" w:hint="eastAsia"/>
                <w:szCs w:val="21"/>
              </w:rPr>
              <w:t>貌</w:t>
            </w:r>
          </w:p>
        </w:tc>
        <w:tc>
          <w:tcPr>
            <w:tcW w:w="1478" w:type="dxa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中共党员</w:t>
            </w:r>
          </w:p>
        </w:tc>
        <w:tc>
          <w:tcPr>
            <w:tcW w:w="661" w:type="dxa"/>
            <w:vMerge w:val="restart"/>
            <w:textDirection w:val="tbRlV"/>
            <w:vAlign w:val="center"/>
          </w:tcPr>
          <w:p w:rsidR="00C96E8C" w:rsidRPr="00385B18" w:rsidRDefault="00C96E8C">
            <w:pPr>
              <w:jc w:val="center"/>
              <w:rPr>
                <w:rFonts w:ascii="仿宋_GB2312" w:eastAsia="仿宋_GB2312"/>
                <w:szCs w:val="21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承担的科研项目</w:t>
            </w:r>
            <w:r w:rsidR="009E7539">
              <w:rPr>
                <w:rFonts w:ascii="仿宋_GB2312" w:eastAsia="仿宋_GB2312" w:hint="eastAsia"/>
                <w:szCs w:val="21"/>
              </w:rPr>
              <w:t>及</w:t>
            </w:r>
            <w:r w:rsidRPr="00385B18">
              <w:rPr>
                <w:rFonts w:ascii="仿宋_GB2312" w:eastAsia="仿宋_GB2312" w:hint="eastAsia"/>
                <w:szCs w:val="21"/>
              </w:rPr>
              <w:t>获奖情况</w:t>
            </w:r>
            <w:r w:rsidR="009E7539">
              <w:rPr>
                <w:rFonts w:ascii="仿宋_GB2312" w:eastAsia="仿宋_GB2312" w:hint="eastAsia"/>
                <w:szCs w:val="21"/>
              </w:rPr>
              <w:t>、从事社会服务主要成绩等业绩</w:t>
            </w:r>
          </w:p>
          <w:p w:rsidR="00C96E8C" w:rsidRPr="00880D44" w:rsidRDefault="00C96E8C" w:rsidP="009E7539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任现职以来发表的主要科研论文（著</w:t>
            </w:r>
            <w:r w:rsidR="009E7539">
              <w:rPr>
                <w:rFonts w:ascii="仿宋_GB2312" w:eastAsia="仿宋_GB2312" w:hint="eastAsia"/>
                <w:szCs w:val="21"/>
              </w:rPr>
              <w:t>作</w:t>
            </w:r>
            <w:r w:rsidRPr="00385B18">
              <w:rPr>
                <w:rFonts w:ascii="仿宋_GB2312" w:eastAsia="仿宋_GB2312" w:hint="eastAsia"/>
                <w:szCs w:val="21"/>
              </w:rPr>
              <w:t>）、</w:t>
            </w:r>
            <w:r w:rsidR="009E7539">
              <w:rPr>
                <w:rFonts w:ascii="仿宋_GB2312" w:eastAsia="仿宋_GB2312" w:hint="eastAsia"/>
                <w:szCs w:val="21"/>
              </w:rPr>
              <w:t>获得专利、</w:t>
            </w:r>
          </w:p>
        </w:tc>
        <w:tc>
          <w:tcPr>
            <w:tcW w:w="11471" w:type="dxa"/>
            <w:gridSpan w:val="22"/>
            <w:vMerge w:val="restart"/>
          </w:tcPr>
          <w:p w:rsidR="00C96E8C" w:rsidRPr="00880D44" w:rsidRDefault="00C96E8C">
            <w:pPr>
              <w:spacing w:line="240" w:lineRule="exact"/>
              <w:rPr>
                <w:rFonts w:eastAsia="楷体_GB2312"/>
                <w:b/>
                <w:sz w:val="18"/>
                <w:szCs w:val="18"/>
              </w:rPr>
            </w:pPr>
            <w:r w:rsidRPr="00880D44">
              <w:rPr>
                <w:rFonts w:eastAsia="楷体_GB2312"/>
                <w:b/>
                <w:sz w:val="18"/>
                <w:szCs w:val="18"/>
              </w:rPr>
              <w:t>任现职以来，共发表论文</w:t>
            </w:r>
            <w:r w:rsidR="007E38BA" w:rsidRPr="00880D44">
              <w:rPr>
                <w:rFonts w:eastAsia="楷体_GB2312" w:hint="eastAsia"/>
                <w:b/>
                <w:sz w:val="18"/>
                <w:szCs w:val="18"/>
              </w:rPr>
              <w:t>15</w:t>
            </w:r>
            <w:r w:rsidRPr="00880D44">
              <w:rPr>
                <w:rFonts w:eastAsia="楷体_GB2312"/>
                <w:b/>
                <w:sz w:val="18"/>
                <w:szCs w:val="18"/>
              </w:rPr>
              <w:t>篇，</w:t>
            </w:r>
            <w:r w:rsidRPr="00880D44">
              <w:rPr>
                <w:rFonts w:eastAsia="楷体_GB2312" w:hint="eastAsia"/>
                <w:b/>
                <w:sz w:val="18"/>
                <w:szCs w:val="18"/>
              </w:rPr>
              <w:t>其中，第</w:t>
            </w:r>
            <w:r w:rsidRPr="00880D44">
              <w:rPr>
                <w:rFonts w:eastAsia="楷体_GB2312" w:hint="eastAsia"/>
                <w:b/>
                <w:sz w:val="18"/>
                <w:szCs w:val="18"/>
              </w:rPr>
              <w:t>1</w:t>
            </w:r>
            <w:r w:rsidRPr="00880D44">
              <w:rPr>
                <w:rFonts w:eastAsia="楷体_GB2312" w:hint="eastAsia"/>
                <w:b/>
                <w:sz w:val="18"/>
                <w:szCs w:val="18"/>
              </w:rPr>
              <w:t>作者发表论文</w:t>
            </w:r>
            <w:r w:rsidR="007E38BA" w:rsidRPr="00880D44">
              <w:rPr>
                <w:rFonts w:eastAsia="楷体_GB2312" w:hint="eastAsia"/>
                <w:b/>
                <w:sz w:val="18"/>
                <w:szCs w:val="18"/>
              </w:rPr>
              <w:t>8</w:t>
            </w:r>
            <w:r w:rsidRPr="00880D44">
              <w:rPr>
                <w:rFonts w:eastAsia="楷体_GB2312" w:hint="eastAsia"/>
                <w:b/>
                <w:sz w:val="18"/>
                <w:szCs w:val="18"/>
              </w:rPr>
              <w:t>篇，</w:t>
            </w:r>
            <w:r w:rsidR="007E38BA" w:rsidRPr="00880D44">
              <w:rPr>
                <w:rFonts w:eastAsia="楷体_GB2312" w:hint="eastAsia"/>
                <w:b/>
                <w:sz w:val="18"/>
                <w:szCs w:val="18"/>
              </w:rPr>
              <w:t>SCI</w:t>
            </w:r>
            <w:r w:rsidR="007E38BA" w:rsidRPr="00880D44">
              <w:rPr>
                <w:rFonts w:eastAsia="楷体_GB2312" w:hint="eastAsia"/>
                <w:b/>
                <w:sz w:val="18"/>
                <w:szCs w:val="18"/>
              </w:rPr>
              <w:t>、</w:t>
            </w:r>
            <w:r w:rsidR="007E38BA" w:rsidRPr="00880D44">
              <w:rPr>
                <w:rFonts w:eastAsia="楷体_GB2312" w:hint="eastAsia"/>
                <w:b/>
                <w:sz w:val="18"/>
                <w:szCs w:val="18"/>
              </w:rPr>
              <w:t>EI</w:t>
            </w:r>
            <w:r w:rsidR="007E38BA" w:rsidRPr="00880D44">
              <w:rPr>
                <w:rFonts w:eastAsia="楷体_GB2312" w:hint="eastAsia"/>
                <w:b/>
                <w:sz w:val="18"/>
                <w:szCs w:val="18"/>
              </w:rPr>
              <w:t>、</w:t>
            </w:r>
            <w:r w:rsidRPr="00880D44">
              <w:rPr>
                <w:rFonts w:eastAsia="楷体_GB2312"/>
                <w:b/>
                <w:sz w:val="18"/>
                <w:szCs w:val="18"/>
              </w:rPr>
              <w:t>北大中文核心</w:t>
            </w:r>
            <w:r w:rsidRPr="00880D44">
              <w:rPr>
                <w:rFonts w:eastAsia="楷体_GB2312" w:hint="eastAsia"/>
                <w:b/>
                <w:sz w:val="18"/>
                <w:szCs w:val="18"/>
              </w:rPr>
              <w:t>、</w:t>
            </w:r>
            <w:r w:rsidR="007E38BA" w:rsidRPr="00880D44">
              <w:rPr>
                <w:rFonts w:eastAsia="楷体_GB2312" w:hint="eastAsia"/>
                <w:b/>
                <w:sz w:val="18"/>
                <w:szCs w:val="18"/>
              </w:rPr>
              <w:t>科技核心</w:t>
            </w:r>
            <w:r w:rsidRPr="00880D44">
              <w:rPr>
                <w:rFonts w:eastAsia="楷体_GB2312"/>
                <w:b/>
                <w:sz w:val="18"/>
                <w:szCs w:val="18"/>
              </w:rPr>
              <w:t>论文共</w:t>
            </w:r>
            <w:r w:rsidR="007E1AE1">
              <w:rPr>
                <w:rFonts w:eastAsia="楷体_GB2312" w:hint="eastAsia"/>
                <w:b/>
                <w:sz w:val="18"/>
                <w:szCs w:val="18"/>
              </w:rPr>
              <w:t>9</w:t>
            </w:r>
            <w:r w:rsidRPr="00880D44">
              <w:rPr>
                <w:rFonts w:eastAsia="楷体_GB2312"/>
                <w:b/>
                <w:sz w:val="18"/>
                <w:szCs w:val="18"/>
              </w:rPr>
              <w:t>篇；</w:t>
            </w:r>
            <w:r w:rsidR="00C45566" w:rsidRPr="00880D44">
              <w:rPr>
                <w:rFonts w:eastAsia="楷体_GB2312" w:hint="eastAsia"/>
                <w:b/>
                <w:sz w:val="18"/>
                <w:szCs w:val="18"/>
              </w:rPr>
              <w:t>编写教材及专著</w:t>
            </w:r>
            <w:r w:rsidR="00C45566" w:rsidRPr="00880D44">
              <w:rPr>
                <w:rFonts w:eastAsia="楷体_GB2312" w:hint="eastAsia"/>
                <w:b/>
                <w:sz w:val="18"/>
                <w:szCs w:val="18"/>
              </w:rPr>
              <w:t>6</w:t>
            </w:r>
            <w:r w:rsidR="00C45566" w:rsidRPr="00880D44">
              <w:rPr>
                <w:rFonts w:eastAsia="楷体_GB2312" w:hint="eastAsia"/>
                <w:b/>
                <w:sz w:val="18"/>
                <w:szCs w:val="18"/>
              </w:rPr>
              <w:t>本；申请专利</w:t>
            </w:r>
            <w:r w:rsidR="00C45566" w:rsidRPr="00880D44">
              <w:rPr>
                <w:rFonts w:eastAsia="楷体_GB2312" w:hint="eastAsia"/>
                <w:b/>
                <w:sz w:val="18"/>
                <w:szCs w:val="18"/>
              </w:rPr>
              <w:t>3</w:t>
            </w:r>
            <w:r w:rsidR="00C45566" w:rsidRPr="00880D44">
              <w:rPr>
                <w:rFonts w:eastAsia="楷体_GB2312" w:hint="eastAsia"/>
                <w:b/>
                <w:sz w:val="18"/>
                <w:szCs w:val="18"/>
              </w:rPr>
              <w:t>个，登记软件著作权</w:t>
            </w:r>
            <w:r w:rsidR="00C45566" w:rsidRPr="00880D44">
              <w:rPr>
                <w:rFonts w:eastAsia="楷体_GB2312" w:hint="eastAsia"/>
                <w:b/>
                <w:sz w:val="18"/>
                <w:szCs w:val="18"/>
              </w:rPr>
              <w:t>2</w:t>
            </w:r>
            <w:r w:rsidR="00C45566" w:rsidRPr="00880D44">
              <w:rPr>
                <w:rFonts w:eastAsia="楷体_GB2312" w:hint="eastAsia"/>
                <w:b/>
                <w:sz w:val="18"/>
                <w:szCs w:val="18"/>
              </w:rPr>
              <w:t>个，</w:t>
            </w:r>
            <w:r w:rsidRPr="00880D44">
              <w:rPr>
                <w:rFonts w:eastAsia="楷体_GB2312"/>
                <w:b/>
                <w:sz w:val="18"/>
                <w:szCs w:val="18"/>
              </w:rPr>
              <w:t>承担科研项目及地方服务共</w:t>
            </w:r>
            <w:r w:rsidR="00C45566" w:rsidRPr="00880D44">
              <w:rPr>
                <w:rFonts w:eastAsia="楷体_GB2312" w:hint="eastAsia"/>
                <w:b/>
                <w:sz w:val="18"/>
                <w:szCs w:val="18"/>
              </w:rPr>
              <w:t>6</w:t>
            </w:r>
            <w:r w:rsidRPr="00880D44">
              <w:rPr>
                <w:rFonts w:eastAsia="楷体_GB2312"/>
                <w:b/>
                <w:sz w:val="18"/>
                <w:szCs w:val="18"/>
              </w:rPr>
              <w:t>项，其中纵向科研项目</w:t>
            </w:r>
            <w:r w:rsidR="005E60CE">
              <w:rPr>
                <w:rFonts w:eastAsia="楷体_GB2312" w:hint="eastAsia"/>
                <w:b/>
                <w:sz w:val="18"/>
                <w:szCs w:val="18"/>
              </w:rPr>
              <w:t>2</w:t>
            </w:r>
            <w:r w:rsidR="00C45566" w:rsidRPr="00880D44">
              <w:rPr>
                <w:rFonts w:eastAsia="楷体_GB2312"/>
                <w:b/>
                <w:sz w:val="18"/>
                <w:szCs w:val="18"/>
              </w:rPr>
              <w:t>项</w:t>
            </w:r>
            <w:r w:rsidR="00C45566" w:rsidRPr="00880D44">
              <w:rPr>
                <w:rFonts w:eastAsia="楷体_GB2312" w:hint="eastAsia"/>
                <w:b/>
                <w:sz w:val="18"/>
                <w:szCs w:val="18"/>
              </w:rPr>
              <w:t>。</w:t>
            </w:r>
          </w:p>
          <w:p w:rsidR="00C96E8C" w:rsidRPr="00880D44" w:rsidRDefault="00C235AC">
            <w:pPr>
              <w:spacing w:line="240" w:lineRule="exact"/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一、</w:t>
            </w:r>
            <w:r w:rsidR="00C96E8C" w:rsidRPr="00880D44">
              <w:rPr>
                <w:rFonts w:eastAsia="仿宋_GB2312"/>
                <w:b/>
                <w:sz w:val="18"/>
                <w:szCs w:val="18"/>
              </w:rPr>
              <w:t>论文</w:t>
            </w:r>
          </w:p>
          <w:tbl>
            <w:tblPr>
              <w:tblW w:w="11318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/>
            </w:tblPr>
            <w:tblGrid>
              <w:gridCol w:w="3149"/>
              <w:gridCol w:w="2320"/>
              <w:gridCol w:w="515"/>
              <w:gridCol w:w="992"/>
              <w:gridCol w:w="2320"/>
              <w:gridCol w:w="1276"/>
              <w:gridCol w:w="746"/>
            </w:tblGrid>
            <w:tr w:rsidR="00756F39" w:rsidRPr="00880D44" w:rsidTr="00631DF6">
              <w:trPr>
                <w:trHeight w:val="230"/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756F39" w:rsidRPr="00880D44" w:rsidRDefault="009B6AD1" w:rsidP="005C1751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="00756F39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756F39"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 xml:space="preserve">Values and Bounds of a Type of Generalized Van </w:t>
                  </w:r>
                  <w:proofErr w:type="spellStart"/>
                  <w:r w:rsidR="00756F39"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der</w:t>
                  </w:r>
                  <w:proofErr w:type="spellEnd"/>
                  <w:r w:rsidR="00756F39"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756F39"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Waerden</w:t>
                  </w:r>
                  <w:proofErr w:type="spellEnd"/>
                  <w:r w:rsidR="00756F39"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 xml:space="preserve"> Numbers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756F39" w:rsidRPr="00880D44" w:rsidRDefault="00756F39" w:rsidP="00C8459D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Journal of Convergence Information Technology</w:t>
                  </w:r>
                  <w:r w:rsidR="00C8459D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 xml:space="preserve"> 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（EI：201308160461300）</w:t>
                  </w:r>
                </w:p>
              </w:tc>
              <w:tc>
                <w:tcPr>
                  <w:tcW w:w="1276" w:type="dxa"/>
                  <w:vAlign w:val="center"/>
                </w:tcPr>
                <w:p w:rsidR="00756F39" w:rsidRPr="00880D44" w:rsidRDefault="00756F39" w:rsidP="00C8459D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2013.</w:t>
                  </w:r>
                  <w:r w:rsidR="00C8459D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08 (03)</w:t>
                  </w:r>
                </w:p>
              </w:tc>
              <w:tc>
                <w:tcPr>
                  <w:tcW w:w="746" w:type="dxa"/>
                  <w:vAlign w:val="center"/>
                </w:tcPr>
                <w:p w:rsidR="00756F39" w:rsidRDefault="00756F39" w:rsidP="00725882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独立撰写</w:t>
                  </w:r>
                </w:p>
              </w:tc>
            </w:tr>
            <w:tr w:rsidR="00C96E8C" w:rsidRPr="00880D44" w:rsidTr="00631DF6">
              <w:trPr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880D44" w:rsidRDefault="009B6AD1" w:rsidP="005C1751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7B6FD8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BWC着色问题的一种启发式算法研究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7B6FD8" w:rsidP="00725882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科学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工程与技术（中文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核心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7B6FD8" w:rsidP="009B6AD1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4</w:t>
                  </w:r>
                  <w:r w:rsidR="009B6AD1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.17期</w:t>
                  </w: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7B6FD8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第1作者</w:t>
                  </w:r>
                </w:p>
              </w:tc>
            </w:tr>
            <w:tr w:rsidR="009B6AD1" w:rsidRPr="00880D44" w:rsidTr="00631DF6">
              <w:trPr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9B6AD1" w:rsidRDefault="009B6AD1" w:rsidP="005C1751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3.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Tabu</w:t>
                  </w:r>
                  <w:proofErr w:type="spellEnd"/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 xml:space="preserve"> Assisted Local Search for the Minimum </w:t>
                  </w:r>
                  <w:proofErr w:type="spellStart"/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LoadColoring</w:t>
                  </w:r>
                  <w:proofErr w:type="spellEnd"/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 xml:space="preserve"> Problem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9B6AD1" w:rsidRPr="00880D44" w:rsidRDefault="009B6AD1" w:rsidP="00725882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 xml:space="preserve">Journal </w:t>
                  </w:r>
                  <w:proofErr w:type="spellStart"/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ofComputational</w:t>
                  </w:r>
                  <w:proofErr w:type="spellEnd"/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 xml:space="preserve"> and Theoretical </w:t>
                  </w:r>
                  <w:proofErr w:type="spellStart"/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Nanoscience</w:t>
                  </w:r>
                  <w:proofErr w:type="spellEnd"/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（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SCI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期刊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:rsidR="009B6AD1" w:rsidRPr="00880D44" w:rsidRDefault="009B6AD1" w:rsidP="00C8459D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4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C8459D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11(12)</w:t>
                  </w:r>
                </w:p>
              </w:tc>
              <w:tc>
                <w:tcPr>
                  <w:tcW w:w="746" w:type="dxa"/>
                  <w:vAlign w:val="center"/>
                </w:tcPr>
                <w:p w:rsidR="009B6AD1" w:rsidRDefault="009B6AD1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作者</w:t>
                  </w:r>
                </w:p>
              </w:tc>
            </w:tr>
            <w:tr w:rsidR="00C96E8C" w:rsidRPr="00880D44" w:rsidTr="00631DF6">
              <w:trPr>
                <w:trHeight w:val="230"/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880D44" w:rsidRDefault="00756F39" w:rsidP="002B7067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4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bookmarkStart w:id="0" w:name="OLE_LINK7"/>
                  <w:bookmarkStart w:id="1" w:name="OLE_LINK8"/>
                  <w:r w:rsidR="009707B1"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An Efficient Local Search for the Feedback Vertex Set Problem</w:t>
                  </w:r>
                  <w:bookmarkEnd w:id="0"/>
                  <w:bookmarkEnd w:id="1"/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9707B1" w:rsidP="009707B1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Algorithms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（EI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：</w:t>
                  </w:r>
                  <w:r w:rsidR="00BE0E13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20140317199969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C96E8C" w:rsidP="00C8459D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2013.</w:t>
                  </w:r>
                  <w:r w:rsidR="00C8459D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06(04)</w:t>
                  </w: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9707B1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通讯作者</w:t>
                  </w:r>
                </w:p>
              </w:tc>
            </w:tr>
            <w:tr w:rsidR="003D1C9C" w:rsidRPr="00880D44" w:rsidTr="00631DF6">
              <w:trPr>
                <w:trHeight w:val="230"/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3D1C9C" w:rsidRPr="00880D44" w:rsidRDefault="00756F39" w:rsidP="002B7067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5</w:t>
                  </w:r>
                  <w:r w:rsidR="003D1C9C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.Recongnition of Facial Expression via Kernel PCA Network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7B6FD8" w:rsidRDefault="003D1C9C" w:rsidP="009707B1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Applied Mechanics and Materials</w:t>
                  </w:r>
                </w:p>
                <w:p w:rsidR="003D1C9C" w:rsidRPr="003D1C9C" w:rsidRDefault="00211660" w:rsidP="00756F39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(EI</w:t>
                  </w:r>
                  <w:r w:rsidR="00CE2331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期刊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:rsidR="003D1C9C" w:rsidRPr="00211660" w:rsidRDefault="00631DF6" w:rsidP="0084132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2014.</w:t>
                  </w:r>
                  <w:r w:rsidR="00841323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631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-632</w:t>
                  </w:r>
                </w:p>
              </w:tc>
              <w:tc>
                <w:tcPr>
                  <w:tcW w:w="746" w:type="dxa"/>
                  <w:vAlign w:val="center"/>
                </w:tcPr>
                <w:p w:rsidR="003D1C9C" w:rsidRPr="00880D44" w:rsidRDefault="00211660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通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讯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作者</w:t>
                  </w:r>
                </w:p>
              </w:tc>
            </w:tr>
            <w:tr w:rsidR="00C96E8C" w:rsidRPr="00880D44" w:rsidTr="00631DF6">
              <w:trPr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880D44" w:rsidRDefault="00756F39" w:rsidP="007B6FD8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6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7B6FD8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最小控制</w:t>
                  </w:r>
                  <w:proofErr w:type="gramStart"/>
                  <w:r w:rsidR="007B6FD8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集问题</w:t>
                  </w:r>
                  <w:proofErr w:type="gramEnd"/>
                  <w:r w:rsidR="007B6FD8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的群集策略智能算法研究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7B6FD8" w:rsidP="005A5A4B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科学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工程与技术（中文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核心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7B6FD8" w:rsidP="007F37DF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4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9B6AD1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16期</w:t>
                  </w: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C96E8C" w:rsidP="005A5A4B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</w:t>
                  </w:r>
                  <w:r w:rsidR="007B6FD8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作者</w:t>
                  </w:r>
                </w:p>
              </w:tc>
            </w:tr>
            <w:tr w:rsidR="00C96E8C" w:rsidRPr="00880D44" w:rsidTr="00631DF6">
              <w:trPr>
                <w:trHeight w:val="215"/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880D44" w:rsidRDefault="00211660" w:rsidP="002B7067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7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2B7067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ADO.NET通用数据库访问组件构建与应用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2B7067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现代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电子技术（科技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核心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2B7067" w:rsidP="009B6AD1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2009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9B6AD1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18期</w:t>
                  </w: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C96E8C" w:rsidP="002B7067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</w:t>
                  </w:r>
                  <w:r w:rsidR="002B7067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作者</w:t>
                  </w:r>
                </w:p>
              </w:tc>
            </w:tr>
            <w:tr w:rsidR="00C96E8C" w:rsidRPr="00880D44" w:rsidTr="00631DF6">
              <w:trPr>
                <w:trHeight w:val="230"/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880D44" w:rsidRDefault="00211660" w:rsidP="00746FD0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8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2B7067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AJAX技术及其在教育装备统计系统中的应用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660BBD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现代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电子技术（科技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核心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C96E8C" w:rsidP="009B6AD1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</w:t>
                  </w:r>
                  <w:r w:rsidR="00660BBD"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09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DD5BC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23</w:t>
                  </w:r>
                  <w:r w:rsidR="009B6AD1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期</w:t>
                  </w: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C96E8C" w:rsidP="00660BBD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</w:t>
                  </w:r>
                  <w:r w:rsidR="00660BBD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作者</w:t>
                  </w:r>
                </w:p>
              </w:tc>
            </w:tr>
            <w:tr w:rsidR="009F3DAD" w:rsidRPr="00880D44" w:rsidTr="00631DF6">
              <w:trPr>
                <w:trHeight w:val="230"/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9F3DAD" w:rsidRPr="00880D44" w:rsidRDefault="00211660" w:rsidP="00746FD0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9</w:t>
                  </w:r>
                  <w:r w:rsidR="009F3DAD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.基于WEB软件的权限动态管理设计与实现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9F3DAD" w:rsidRPr="00880D44" w:rsidRDefault="009F3DAD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现代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电子技术（科技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核心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1276" w:type="dxa"/>
                  <w:vAlign w:val="center"/>
                </w:tcPr>
                <w:p w:rsidR="009F3DAD" w:rsidRPr="00880D44" w:rsidRDefault="009F3DAD" w:rsidP="007F37DF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2010.</w:t>
                  </w:r>
                  <w:r w:rsidR="00FE7039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="00DD5BC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  <w:r w:rsidR="009B6AD1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期</w:t>
                  </w:r>
                </w:p>
              </w:tc>
              <w:tc>
                <w:tcPr>
                  <w:tcW w:w="746" w:type="dxa"/>
                  <w:vAlign w:val="center"/>
                </w:tcPr>
                <w:p w:rsidR="009F3DAD" w:rsidRPr="00880D44" w:rsidRDefault="009F3DAD" w:rsidP="00660BBD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第2作者</w:t>
                  </w:r>
                </w:p>
              </w:tc>
            </w:tr>
            <w:tr w:rsidR="00C96E8C" w:rsidRPr="00880D44" w:rsidTr="00631DF6">
              <w:trPr>
                <w:trHeight w:val="230"/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880D44" w:rsidRDefault="00211660" w:rsidP="00B7426A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10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8A39E2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基于J2EE架构的软件行业信用信息系统设计与实现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C96E8C" w:rsidP="0021045A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成都大学学报</w:t>
                  </w: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C96E8C" w:rsidP="007F37DF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</w:t>
                  </w:r>
                  <w:r w:rsidR="008A39E2"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08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.0</w:t>
                  </w:r>
                  <w:r w:rsidR="008A39E2"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1</w:t>
                  </w:r>
                  <w:r w:rsidR="009B6AD1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期</w:t>
                  </w: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C96E8C" w:rsidP="008A39E2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</w:t>
                  </w:r>
                  <w:r w:rsidR="008A39E2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作者</w:t>
                  </w:r>
                </w:p>
              </w:tc>
            </w:tr>
            <w:tr w:rsidR="00C96E8C" w:rsidRPr="00880D44" w:rsidTr="00631DF6">
              <w:trPr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880D44" w:rsidRDefault="009F3DAD" w:rsidP="00211660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1</w:t>
                  </w:r>
                  <w:r w:rsidR="00211660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8A39E2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高素质应用型软件人才核心竞争力培养体系构建与实施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8A39E2" w:rsidP="00B7426A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计算机教育</w:t>
                  </w: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C96E8C" w:rsidP="00DD5BC4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2013.0</w:t>
                  </w:r>
                  <w:r w:rsidR="00DD5BC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6</w:t>
                  </w:r>
                  <w:r w:rsidR="009B6AD1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期</w:t>
                  </w: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C96E8C" w:rsidP="008A39E2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</w:t>
                  </w:r>
                  <w:r w:rsidR="008A39E2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作者</w:t>
                  </w:r>
                </w:p>
              </w:tc>
            </w:tr>
            <w:tr w:rsidR="00C96E8C" w:rsidRPr="00880D44" w:rsidTr="00631DF6">
              <w:trPr>
                <w:trHeight w:val="230"/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880D44" w:rsidRDefault="004A49CB" w:rsidP="00211660">
                  <w:pPr>
                    <w:autoSpaceDN w:val="0"/>
                    <w:spacing w:line="200" w:lineRule="exact"/>
                    <w:jc w:val="left"/>
                    <w:textAlignment w:val="center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="00211660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软件工程专业卓越工程师计划人才培养探索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4A49CB" w:rsidP="004A49CB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福建电脑</w:t>
                  </w: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DD5BC4" w:rsidP="00DD5BC4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2012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23</w:t>
                  </w:r>
                  <w:r w:rsidR="00841323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期</w:t>
                  </w: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C96E8C" w:rsidP="004A49CB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</w:t>
                  </w:r>
                  <w:r w:rsidR="004A49CB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作者</w:t>
                  </w:r>
                </w:p>
              </w:tc>
            </w:tr>
            <w:tr w:rsidR="00C96E8C" w:rsidRPr="00880D44" w:rsidTr="00631DF6">
              <w:trPr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880D44" w:rsidRDefault="00C96E8C" w:rsidP="00211660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="00211660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3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AF44D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实用型软件人才培养平台的构建与实践____以成都大学为例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AF44DC" w:rsidP="007F37DF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成都大学</w:t>
                  </w:r>
                  <w:r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学报</w:t>
                  </w: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C96E8C" w:rsidP="007F37DF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</w:t>
                  </w:r>
                  <w:r w:rsidR="00AF44DC" w:rsidRPr="00880D44"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  <w:t>09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841323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01期</w:t>
                  </w: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C96E8C" w:rsidP="004A49CB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</w:t>
                  </w:r>
                  <w:r w:rsidR="004A49CB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作者</w:t>
                  </w:r>
                </w:p>
              </w:tc>
            </w:tr>
            <w:tr w:rsidR="00C96E8C" w:rsidRPr="00880D44" w:rsidTr="00631DF6">
              <w:trPr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880D44" w:rsidRDefault="005709FB" w:rsidP="00211660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="00211660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4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.高素质应用型软件服务外包人才培养模式探索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5709FB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计算机教育</w:t>
                  </w: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5709FB" w:rsidP="007F37DF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2010.</w:t>
                  </w:r>
                  <w:r w:rsidR="00841323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14期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5709FB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第2作者</w:t>
                  </w:r>
                </w:p>
              </w:tc>
            </w:tr>
            <w:tr w:rsidR="00C96E8C" w:rsidRPr="00880D44" w:rsidTr="00631DF6">
              <w:trPr>
                <w:trHeight w:val="230"/>
                <w:jc w:val="center"/>
              </w:trPr>
              <w:tc>
                <w:tcPr>
                  <w:tcW w:w="5469" w:type="dxa"/>
                  <w:gridSpan w:val="2"/>
                  <w:vAlign w:val="center"/>
                </w:tcPr>
                <w:p w:rsidR="00C96E8C" w:rsidRPr="004D67A2" w:rsidRDefault="00C235AC" w:rsidP="00211660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b/>
                      <w:spacing w:val="-4"/>
                      <w:sz w:val="18"/>
                      <w:szCs w:val="18"/>
                    </w:rPr>
                  </w:pPr>
                  <w:r w:rsidRPr="004D67A2">
                    <w:rPr>
                      <w:rFonts w:ascii="仿宋_GB2312" w:eastAsia="仿宋_GB2312" w:hAnsi="仿宋_GB2312" w:hint="eastAsia"/>
                      <w:b/>
                      <w:spacing w:val="-4"/>
                      <w:sz w:val="18"/>
                      <w:szCs w:val="18"/>
                    </w:rPr>
                    <w:t>二、专著教材</w:t>
                  </w:r>
                </w:p>
              </w:tc>
              <w:tc>
                <w:tcPr>
                  <w:tcW w:w="3827" w:type="dxa"/>
                  <w:gridSpan w:val="3"/>
                  <w:vAlign w:val="center"/>
                </w:tcPr>
                <w:p w:rsidR="00C96E8C" w:rsidRPr="00880D44" w:rsidRDefault="00C96E8C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C96E8C" w:rsidRPr="00880D44" w:rsidRDefault="00C96E8C" w:rsidP="00880D44">
                  <w:pPr>
                    <w:spacing w:line="200" w:lineRule="exact"/>
                    <w:ind w:firstLineChars="50" w:firstLine="86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</w:p>
              </w:tc>
              <w:tc>
                <w:tcPr>
                  <w:tcW w:w="746" w:type="dxa"/>
                  <w:vAlign w:val="center"/>
                </w:tcPr>
                <w:p w:rsidR="00C96E8C" w:rsidRPr="00880D44" w:rsidRDefault="00C96E8C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</w:p>
              </w:tc>
            </w:tr>
            <w:tr w:rsidR="00C235AC" w:rsidRPr="00880D44" w:rsidTr="0081747E">
              <w:trPr>
                <w:jc w:val="center"/>
              </w:trPr>
              <w:tc>
                <w:tcPr>
                  <w:tcW w:w="3149" w:type="dxa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.《</w:t>
                  </w:r>
                  <w:proofErr w:type="spellStart"/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Sql</w:t>
                  </w:r>
                  <w:proofErr w:type="spellEnd"/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 xml:space="preserve"> Server2005WEB应用开发》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清华大学出版社</w:t>
                  </w:r>
                </w:p>
              </w:tc>
              <w:tc>
                <w:tcPr>
                  <w:tcW w:w="992" w:type="dxa"/>
                  <w:vAlign w:val="center"/>
                </w:tcPr>
                <w:p w:rsidR="00C235AC" w:rsidRPr="00880D44" w:rsidRDefault="00C235AC" w:rsidP="00402EDF">
                  <w:pPr>
                    <w:spacing w:line="200" w:lineRule="exact"/>
                    <w:ind w:firstLineChars="50" w:firstLine="86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2008.</w:t>
                  </w:r>
                  <w:r w:rsidR="00402EDF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342" w:type="dxa"/>
                  <w:gridSpan w:val="3"/>
                  <w:vAlign w:val="center"/>
                </w:tcPr>
                <w:p w:rsidR="00C235AC" w:rsidRPr="00880D44" w:rsidRDefault="00C235AC" w:rsidP="002C0FB4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副主编</w:t>
                  </w:r>
                  <w:r w:rsidR="0081747E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,</w:t>
                  </w:r>
                  <w:r w:rsidR="002C0FB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完成第11,12,13章，约4万字</w:t>
                  </w:r>
                </w:p>
              </w:tc>
            </w:tr>
            <w:tr w:rsidR="00C235AC" w:rsidRPr="00880D44" w:rsidTr="0081747E">
              <w:trPr>
                <w:trHeight w:val="215"/>
                <w:jc w:val="center"/>
              </w:trPr>
              <w:tc>
                <w:tcPr>
                  <w:tcW w:w="3149" w:type="dxa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.《C语言程序设计基础教程》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科学出版社</w:t>
                  </w:r>
                </w:p>
              </w:tc>
              <w:tc>
                <w:tcPr>
                  <w:tcW w:w="992" w:type="dxa"/>
                  <w:vAlign w:val="center"/>
                </w:tcPr>
                <w:p w:rsidR="00C235AC" w:rsidRPr="00880D44" w:rsidRDefault="0081747E" w:rsidP="003745D3">
                  <w:pPr>
                    <w:spacing w:line="200" w:lineRule="exact"/>
                    <w:ind w:firstLineChars="50" w:firstLine="86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2011</w:t>
                  </w:r>
                  <w:r w:rsidR="00C235A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342" w:type="dxa"/>
                  <w:gridSpan w:val="3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主编</w:t>
                  </w:r>
                  <w:r w:rsidR="0081747E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,完成4,5,7章编写及统稿，约20万字</w:t>
                  </w:r>
                </w:p>
              </w:tc>
            </w:tr>
            <w:tr w:rsidR="00C235AC" w:rsidRPr="00880D44" w:rsidTr="0081747E">
              <w:trPr>
                <w:trHeight w:val="215"/>
                <w:jc w:val="center"/>
              </w:trPr>
              <w:tc>
                <w:tcPr>
                  <w:tcW w:w="3149" w:type="dxa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3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.《C语言程序设计上机辅导与习题》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科学出版社</w:t>
                  </w:r>
                </w:p>
              </w:tc>
              <w:tc>
                <w:tcPr>
                  <w:tcW w:w="992" w:type="dxa"/>
                  <w:vAlign w:val="center"/>
                </w:tcPr>
                <w:p w:rsidR="00C235AC" w:rsidRPr="00880D44" w:rsidRDefault="00C235AC" w:rsidP="0081747E">
                  <w:pPr>
                    <w:spacing w:line="200" w:lineRule="exact"/>
                    <w:ind w:firstLineChars="50" w:firstLine="86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</w:t>
                  </w:r>
                  <w:r w:rsidR="0081747E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.0</w:t>
                  </w:r>
                  <w:r w:rsidR="0081747E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42" w:type="dxa"/>
                  <w:gridSpan w:val="3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主编</w:t>
                  </w:r>
                  <w:r w:rsidR="0081747E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,完成第一、二部分共8章,三部分全部,约19万字</w:t>
                  </w:r>
                </w:p>
              </w:tc>
            </w:tr>
            <w:tr w:rsidR="00C235AC" w:rsidRPr="00880D44" w:rsidTr="0081747E">
              <w:trPr>
                <w:trHeight w:val="215"/>
                <w:jc w:val="center"/>
              </w:trPr>
              <w:tc>
                <w:tcPr>
                  <w:tcW w:w="3149" w:type="dxa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4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.《新编C语言程序设计基础教程》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科学出版社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（</w:t>
                  </w:r>
                  <w:r w:rsidR="00550C71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荣获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省</w:t>
                  </w:r>
                  <w:proofErr w:type="gramStart"/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十</w:t>
                  </w:r>
                  <w:r w:rsidR="007E0E36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二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五</w:t>
                  </w:r>
                  <w:proofErr w:type="gramEnd"/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规划教材）</w:t>
                  </w:r>
                </w:p>
              </w:tc>
              <w:tc>
                <w:tcPr>
                  <w:tcW w:w="992" w:type="dxa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ind w:firstLineChars="50" w:firstLine="86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2012.09</w:t>
                  </w:r>
                </w:p>
              </w:tc>
              <w:tc>
                <w:tcPr>
                  <w:tcW w:w="4342" w:type="dxa"/>
                  <w:gridSpan w:val="3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主编</w:t>
                  </w:r>
                  <w:r w:rsidR="0081747E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,</w:t>
                  </w:r>
                  <w:r w:rsidR="00932893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完成1,4,5,6,7章编写及统稿，约20万字</w:t>
                  </w:r>
                </w:p>
              </w:tc>
            </w:tr>
            <w:tr w:rsidR="00C235AC" w:rsidRPr="00880D44" w:rsidTr="0081747E">
              <w:trPr>
                <w:trHeight w:val="215"/>
                <w:jc w:val="center"/>
              </w:trPr>
              <w:tc>
                <w:tcPr>
                  <w:tcW w:w="3149" w:type="dxa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5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.《新编C语言程序设计同步教程》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科学出版社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（</w:t>
                  </w:r>
                  <w:r w:rsidR="00550C71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荣获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省</w:t>
                  </w:r>
                  <w:proofErr w:type="gramStart"/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十</w:t>
                  </w:r>
                  <w:r w:rsidR="007E0E36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二</w:t>
                  </w: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五</w:t>
                  </w:r>
                  <w:proofErr w:type="gramEnd"/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规划教材）</w:t>
                  </w:r>
                </w:p>
              </w:tc>
              <w:tc>
                <w:tcPr>
                  <w:tcW w:w="992" w:type="dxa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ind w:firstLineChars="50" w:firstLine="86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2012.09</w:t>
                  </w:r>
                </w:p>
              </w:tc>
              <w:tc>
                <w:tcPr>
                  <w:tcW w:w="4342" w:type="dxa"/>
                  <w:gridSpan w:val="3"/>
                  <w:vAlign w:val="center"/>
                </w:tcPr>
                <w:p w:rsidR="00C235AC" w:rsidRPr="00880D44" w:rsidRDefault="00C235AC" w:rsidP="0093289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主编</w:t>
                  </w:r>
                  <w:r w:rsidR="00932893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,完成一、二部分共8章，三部分全部，约27万字</w:t>
                  </w:r>
                </w:p>
              </w:tc>
            </w:tr>
            <w:tr w:rsidR="00C235AC" w:rsidRPr="00880D44" w:rsidTr="0081747E">
              <w:trPr>
                <w:trHeight w:val="215"/>
                <w:jc w:val="center"/>
              </w:trPr>
              <w:tc>
                <w:tcPr>
                  <w:tcW w:w="3149" w:type="dxa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6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.《</w:t>
                  </w:r>
                  <w:proofErr w:type="spellStart"/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Sql</w:t>
                  </w:r>
                  <w:proofErr w:type="spellEnd"/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 xml:space="preserve"> Server2005实例精讲》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清华大学出版社</w:t>
                  </w:r>
                </w:p>
              </w:tc>
              <w:tc>
                <w:tcPr>
                  <w:tcW w:w="992" w:type="dxa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ind w:firstLineChars="50" w:firstLine="86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2008.0</w:t>
                  </w:r>
                  <w:r w:rsidR="00402EDF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42" w:type="dxa"/>
                  <w:gridSpan w:val="3"/>
                  <w:vAlign w:val="center"/>
                </w:tcPr>
                <w:p w:rsidR="00C235AC" w:rsidRPr="00880D44" w:rsidRDefault="00C235AC" w:rsidP="003745D3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参编</w:t>
                  </w:r>
                  <w:r w:rsidR="0002430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，完成第四章编写，约2万字</w:t>
                  </w:r>
                </w:p>
              </w:tc>
            </w:tr>
          </w:tbl>
          <w:p w:rsidR="00C96E8C" w:rsidRPr="00880D44" w:rsidRDefault="00C235A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 w:hint="eastAsia"/>
                <w:b/>
                <w:sz w:val="18"/>
                <w:szCs w:val="18"/>
              </w:rPr>
              <w:t>三</w:t>
            </w:r>
            <w:r w:rsidR="00C96E8C" w:rsidRPr="00880D44">
              <w:rPr>
                <w:rFonts w:eastAsia="仿宋_GB2312"/>
                <w:b/>
                <w:sz w:val="18"/>
                <w:szCs w:val="18"/>
              </w:rPr>
              <w:t>、</w:t>
            </w:r>
            <w:r w:rsidR="00FE7039" w:rsidRPr="00880D44">
              <w:rPr>
                <w:rFonts w:eastAsia="仿宋_GB2312" w:hint="eastAsia"/>
                <w:b/>
                <w:sz w:val="18"/>
                <w:szCs w:val="18"/>
              </w:rPr>
              <w:t>专利及软件著作权</w:t>
            </w:r>
          </w:p>
          <w:tbl>
            <w:tblPr>
              <w:tblW w:w="11365" w:type="dxa"/>
              <w:jc w:val="center"/>
              <w:tblLayout w:type="fixed"/>
              <w:tblLook w:val="0000"/>
            </w:tblPr>
            <w:tblGrid>
              <w:gridCol w:w="4731"/>
              <w:gridCol w:w="3413"/>
              <w:gridCol w:w="989"/>
              <w:gridCol w:w="2232"/>
            </w:tblGrid>
            <w:tr w:rsidR="00C96E8C" w:rsidRPr="00880D44" w:rsidTr="00121847">
              <w:trPr>
                <w:trHeight w:val="191"/>
                <w:jc w:val="center"/>
              </w:trPr>
              <w:tc>
                <w:tcPr>
                  <w:tcW w:w="4731" w:type="dxa"/>
                  <w:vAlign w:val="center"/>
                </w:tcPr>
                <w:p w:rsidR="00C96E8C" w:rsidRPr="00880D44" w:rsidRDefault="00C96E8C" w:rsidP="00D76764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bookmarkStart w:id="2" w:name="OLE_LINK5"/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1.</w:t>
                  </w:r>
                  <w:r w:rsidR="00AC79F1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一种基于混沌理论的电力负荷多时间尺度分析及预测方法</w:t>
                  </w:r>
                </w:p>
              </w:tc>
              <w:tc>
                <w:tcPr>
                  <w:tcW w:w="3413" w:type="dxa"/>
                  <w:vAlign w:val="center"/>
                </w:tcPr>
                <w:p w:rsidR="00C96E8C" w:rsidRPr="00880D44" w:rsidRDefault="00D76764" w:rsidP="00682699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国家</w:t>
                  </w:r>
                  <w:r w:rsidR="00AC79F1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发明专利</w:t>
                  </w:r>
                  <w:r w:rsidR="00F51D52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，专利号：</w:t>
                  </w:r>
                  <w:r w:rsidR="00F51D52" w:rsidRPr="009074F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2013106135671</w:t>
                  </w:r>
                </w:p>
              </w:tc>
              <w:tc>
                <w:tcPr>
                  <w:tcW w:w="989" w:type="dxa"/>
                  <w:vAlign w:val="center"/>
                </w:tcPr>
                <w:p w:rsidR="00C96E8C" w:rsidRPr="00880D44" w:rsidRDefault="00393A1C" w:rsidP="00D76764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排名第1</w:t>
                  </w:r>
                </w:p>
              </w:tc>
              <w:tc>
                <w:tcPr>
                  <w:tcW w:w="2232" w:type="dxa"/>
                  <w:vAlign w:val="center"/>
                </w:tcPr>
                <w:p w:rsidR="00C96E8C" w:rsidRPr="00880D44" w:rsidRDefault="00F51D52" w:rsidP="00D76764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专利公布日：2014</w:t>
                  </w:r>
                  <w:r w:rsidR="00682699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E37E0B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</w:t>
                  </w:r>
                  <w:r w:rsidR="00682699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4.</w:t>
                  </w:r>
                  <w:r w:rsidR="00E37E0B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</w:t>
                  </w:r>
                  <w:r w:rsidR="00682699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9</w:t>
                  </w:r>
                </w:p>
              </w:tc>
            </w:tr>
            <w:tr w:rsidR="00C96E8C" w:rsidRPr="00880D44" w:rsidTr="00121847">
              <w:trPr>
                <w:trHeight w:val="254"/>
                <w:jc w:val="center"/>
              </w:trPr>
              <w:tc>
                <w:tcPr>
                  <w:tcW w:w="4731" w:type="dxa"/>
                  <w:vAlign w:val="center"/>
                </w:tcPr>
                <w:p w:rsidR="00C96E8C" w:rsidRPr="00880D44" w:rsidRDefault="00AC79F1" w:rsidP="00D76764">
                  <w:pPr>
                    <w:numPr>
                      <w:ilvl w:val="0"/>
                      <w:numId w:val="1"/>
                    </w:num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一种基于可满足性问题规约的无线频率分配方法</w:t>
                  </w:r>
                </w:p>
              </w:tc>
              <w:tc>
                <w:tcPr>
                  <w:tcW w:w="3413" w:type="dxa"/>
                  <w:vAlign w:val="center"/>
                </w:tcPr>
                <w:p w:rsidR="00C96E8C" w:rsidRPr="00880D44" w:rsidRDefault="00D76764" w:rsidP="00D76764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国家发明专利</w:t>
                  </w:r>
                  <w:r w:rsidR="00F51D52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，专利号：</w:t>
                  </w:r>
                  <w:r w:rsidR="00F51D52" w:rsidRPr="009074F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2013103328136</w:t>
                  </w:r>
                </w:p>
              </w:tc>
              <w:tc>
                <w:tcPr>
                  <w:tcW w:w="989" w:type="dxa"/>
                  <w:vAlign w:val="center"/>
                </w:tcPr>
                <w:p w:rsidR="00C96E8C" w:rsidRPr="00880D44" w:rsidRDefault="00D76764" w:rsidP="00D76764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排名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32" w:type="dxa"/>
                  <w:vAlign w:val="center"/>
                </w:tcPr>
                <w:p w:rsidR="00C96E8C" w:rsidRPr="00880D44" w:rsidRDefault="00682699" w:rsidP="00D76764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专利公布日：2013.11.27</w:t>
                  </w:r>
                </w:p>
              </w:tc>
            </w:tr>
            <w:tr w:rsidR="00C96E8C" w:rsidRPr="00880D44" w:rsidTr="00121847">
              <w:trPr>
                <w:trHeight w:val="191"/>
                <w:jc w:val="center"/>
              </w:trPr>
              <w:tc>
                <w:tcPr>
                  <w:tcW w:w="4731" w:type="dxa"/>
                  <w:vAlign w:val="center"/>
                </w:tcPr>
                <w:p w:rsidR="00C96E8C" w:rsidRPr="00880D44" w:rsidRDefault="00C96E8C" w:rsidP="00D76764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3.</w:t>
                  </w:r>
                  <w:r w:rsidR="00D76764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一种</w:t>
                  </w:r>
                  <w:proofErr w:type="gramStart"/>
                  <w:r w:rsidR="00D76764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电力月负荷</w:t>
                  </w:r>
                  <w:proofErr w:type="gramEnd"/>
                  <w:r w:rsidR="00D76764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趋势混沌组合模型安全监控预测方法</w:t>
                  </w:r>
                </w:p>
              </w:tc>
              <w:tc>
                <w:tcPr>
                  <w:tcW w:w="3413" w:type="dxa"/>
                  <w:vAlign w:val="center"/>
                </w:tcPr>
                <w:p w:rsidR="00C96E8C" w:rsidRPr="00880D44" w:rsidRDefault="00D76764" w:rsidP="00D76764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国家发明专利</w:t>
                  </w:r>
                  <w:r w:rsidR="00682699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，专利号：</w:t>
                  </w:r>
                  <w:r w:rsidR="00682699" w:rsidRPr="009074F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2013102790363</w:t>
                  </w:r>
                </w:p>
              </w:tc>
              <w:tc>
                <w:tcPr>
                  <w:tcW w:w="989" w:type="dxa"/>
                  <w:vAlign w:val="center"/>
                </w:tcPr>
                <w:p w:rsidR="00C96E8C" w:rsidRPr="00880D44" w:rsidRDefault="00D76764" w:rsidP="00D76764">
                  <w:pPr>
                    <w:tabs>
                      <w:tab w:val="left" w:pos="3945"/>
                    </w:tabs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排名第3</w:t>
                  </w:r>
                </w:p>
              </w:tc>
              <w:tc>
                <w:tcPr>
                  <w:tcW w:w="2232" w:type="dxa"/>
                  <w:vAlign w:val="center"/>
                </w:tcPr>
                <w:p w:rsidR="00C96E8C" w:rsidRPr="00880D44" w:rsidRDefault="00682699" w:rsidP="00D76764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专利公布日：2013.11.27</w:t>
                  </w:r>
                </w:p>
              </w:tc>
            </w:tr>
            <w:tr w:rsidR="00C96E8C" w:rsidRPr="00880D44" w:rsidTr="00121847">
              <w:trPr>
                <w:trHeight w:val="279"/>
                <w:jc w:val="center"/>
              </w:trPr>
              <w:tc>
                <w:tcPr>
                  <w:tcW w:w="4731" w:type="dxa"/>
                  <w:vAlign w:val="center"/>
                </w:tcPr>
                <w:p w:rsidR="00C96E8C" w:rsidRPr="00880D44" w:rsidRDefault="00E85D97" w:rsidP="00E85D97">
                  <w:pPr>
                    <w:numPr>
                      <w:ilvl w:val="0"/>
                      <w:numId w:val="2"/>
                    </w:num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页岩气井产能预测优化平台1.0</w:t>
                  </w:r>
                </w:p>
              </w:tc>
              <w:tc>
                <w:tcPr>
                  <w:tcW w:w="3413" w:type="dxa"/>
                  <w:vAlign w:val="center"/>
                </w:tcPr>
                <w:p w:rsidR="00E85D97" w:rsidRPr="00880D44" w:rsidRDefault="00E85D97" w:rsidP="00682699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软件著作权</w:t>
                  </w:r>
                  <w:r w:rsidR="00682699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，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登记号：2014SR005054</w:t>
                  </w:r>
                </w:p>
              </w:tc>
              <w:tc>
                <w:tcPr>
                  <w:tcW w:w="989" w:type="dxa"/>
                  <w:vAlign w:val="center"/>
                </w:tcPr>
                <w:p w:rsidR="00C96E8C" w:rsidRPr="00880D44" w:rsidRDefault="00E85D97" w:rsidP="00E85D97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排名</w:t>
                  </w:r>
                  <w:r w:rsidR="00C96E8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第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32" w:type="dxa"/>
                  <w:vAlign w:val="center"/>
                </w:tcPr>
                <w:p w:rsidR="00C96E8C" w:rsidRPr="00880D44" w:rsidRDefault="00E85D97" w:rsidP="00682699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2014</w:t>
                  </w:r>
                  <w:r w:rsidR="00682699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．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01</w:t>
                  </w:r>
                </w:p>
              </w:tc>
            </w:tr>
            <w:tr w:rsidR="00C96E8C" w:rsidRPr="00880D44" w:rsidTr="00121847">
              <w:trPr>
                <w:trHeight w:val="191"/>
                <w:jc w:val="center"/>
              </w:trPr>
              <w:tc>
                <w:tcPr>
                  <w:tcW w:w="4731" w:type="dxa"/>
                  <w:vAlign w:val="center"/>
                </w:tcPr>
                <w:p w:rsidR="00C96E8C" w:rsidRPr="00880D44" w:rsidRDefault="00C96E8C" w:rsidP="00E85D97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5.</w:t>
                  </w:r>
                  <w:r w:rsidR="00E85D97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网络课堂在线教学平台1.0</w:t>
                  </w:r>
                </w:p>
              </w:tc>
              <w:tc>
                <w:tcPr>
                  <w:tcW w:w="3413" w:type="dxa"/>
                  <w:vAlign w:val="center"/>
                </w:tcPr>
                <w:p w:rsidR="00E85D97" w:rsidRPr="00880D44" w:rsidRDefault="00E85D97" w:rsidP="00682699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软件著作权</w:t>
                  </w:r>
                  <w:r w:rsidR="00682699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，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登记号：2014SR025177</w:t>
                  </w:r>
                </w:p>
              </w:tc>
              <w:tc>
                <w:tcPr>
                  <w:tcW w:w="989" w:type="dxa"/>
                  <w:vAlign w:val="center"/>
                </w:tcPr>
                <w:p w:rsidR="00C96E8C" w:rsidRPr="00880D44" w:rsidRDefault="00E85D97" w:rsidP="00D76764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排名第1</w:t>
                  </w:r>
                </w:p>
              </w:tc>
              <w:tc>
                <w:tcPr>
                  <w:tcW w:w="2232" w:type="dxa"/>
                  <w:vAlign w:val="center"/>
                </w:tcPr>
                <w:p w:rsidR="00C96E8C" w:rsidRPr="00880D44" w:rsidRDefault="00E85D97" w:rsidP="00682699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2014</w:t>
                  </w:r>
                  <w:r w:rsidR="00682699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．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</w:t>
                  </w:r>
                  <w:r w:rsidR="00C8459D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3</w:t>
                  </w:r>
                </w:p>
              </w:tc>
            </w:tr>
          </w:tbl>
          <w:bookmarkEnd w:id="2"/>
          <w:p w:rsidR="00C96E8C" w:rsidRPr="00880D44" w:rsidRDefault="00C235A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 w:hint="eastAsia"/>
                <w:b/>
                <w:sz w:val="18"/>
                <w:szCs w:val="18"/>
              </w:rPr>
              <w:t>四</w:t>
            </w:r>
            <w:r w:rsidR="00C96E8C" w:rsidRPr="00880D44">
              <w:rPr>
                <w:rFonts w:eastAsia="仿宋_GB2312"/>
                <w:b/>
                <w:sz w:val="18"/>
                <w:szCs w:val="18"/>
              </w:rPr>
              <w:t>、</w:t>
            </w:r>
            <w:r w:rsidR="00FE7039" w:rsidRPr="00880D44">
              <w:rPr>
                <w:rFonts w:eastAsia="仿宋_GB2312" w:hint="eastAsia"/>
                <w:b/>
                <w:sz w:val="18"/>
                <w:szCs w:val="18"/>
              </w:rPr>
              <w:t>科研项目</w:t>
            </w:r>
          </w:p>
          <w:tbl>
            <w:tblPr>
              <w:tblW w:w="11311" w:type="dxa"/>
              <w:jc w:val="center"/>
              <w:tblLayout w:type="fixed"/>
              <w:tblLook w:val="0000"/>
            </w:tblPr>
            <w:tblGrid>
              <w:gridCol w:w="4687"/>
              <w:gridCol w:w="3464"/>
              <w:gridCol w:w="867"/>
              <w:gridCol w:w="2293"/>
            </w:tblGrid>
            <w:tr w:rsidR="00FD7C3C" w:rsidRPr="00880D44" w:rsidTr="00121847">
              <w:trPr>
                <w:trHeight w:val="227"/>
                <w:jc w:val="center"/>
              </w:trPr>
              <w:tc>
                <w:tcPr>
                  <w:tcW w:w="4687" w:type="dxa"/>
                  <w:vAlign w:val="center"/>
                </w:tcPr>
                <w:p w:rsidR="00FD7C3C" w:rsidRPr="00880D44" w:rsidRDefault="00FD7C3C" w:rsidP="00121847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1.</w:t>
                  </w:r>
                  <w:bookmarkStart w:id="3" w:name="OLE_LINK12"/>
                  <w:bookmarkStart w:id="4" w:name="OLE_LINK13"/>
                  <w:r w:rsidR="004C743A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引入分子亲和度的化学反应算法在</w:t>
                  </w:r>
                  <w:proofErr w:type="gramStart"/>
                  <w:r w:rsidR="004C743A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最大团问题</w:t>
                  </w:r>
                  <w:proofErr w:type="gramEnd"/>
                  <w:r w:rsidR="004C743A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中的研究</w:t>
                  </w:r>
                  <w:bookmarkEnd w:id="3"/>
                  <w:bookmarkEnd w:id="4"/>
                </w:p>
              </w:tc>
              <w:tc>
                <w:tcPr>
                  <w:tcW w:w="3464" w:type="dxa"/>
                  <w:vAlign w:val="center"/>
                </w:tcPr>
                <w:p w:rsidR="00FD7C3C" w:rsidRPr="00880D44" w:rsidRDefault="004C743A" w:rsidP="00E861F2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国家青年科学基金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(</w:t>
                  </w:r>
                  <w:r w:rsidR="00E861F2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no: 61309015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67" w:type="dxa"/>
                  <w:vAlign w:val="center"/>
                </w:tcPr>
                <w:p w:rsidR="00FD7C3C" w:rsidRPr="00880D44" w:rsidRDefault="004C743A" w:rsidP="004F2EBE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排名第7</w:t>
                  </w:r>
                </w:p>
              </w:tc>
              <w:tc>
                <w:tcPr>
                  <w:tcW w:w="2293" w:type="dxa"/>
                  <w:vAlign w:val="center"/>
                </w:tcPr>
                <w:p w:rsidR="00FD7C3C" w:rsidRPr="00880D44" w:rsidRDefault="004C743A" w:rsidP="004C743A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在</w:t>
                  </w:r>
                  <w:proofErr w:type="gramStart"/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研</w:t>
                  </w:r>
                  <w:proofErr w:type="gramEnd"/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(20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13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.06</w:t>
                  </w:r>
                  <w:r w:rsidR="00FD7C3C" w:rsidRPr="0012184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～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15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.12)</w:t>
                  </w:r>
                </w:p>
              </w:tc>
            </w:tr>
            <w:tr w:rsidR="00CE2086" w:rsidRPr="00880D44" w:rsidTr="00121847">
              <w:trPr>
                <w:trHeight w:val="227"/>
                <w:jc w:val="center"/>
              </w:trPr>
              <w:tc>
                <w:tcPr>
                  <w:tcW w:w="4687" w:type="dxa"/>
                  <w:vAlign w:val="center"/>
                </w:tcPr>
                <w:p w:rsidR="00CE2086" w:rsidRPr="00880D44" w:rsidRDefault="00CE2086" w:rsidP="00121847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2.基于MOOCs的课堂教学模式探索与实践</w:t>
                  </w:r>
                </w:p>
              </w:tc>
              <w:tc>
                <w:tcPr>
                  <w:tcW w:w="3464" w:type="dxa"/>
                  <w:vAlign w:val="center"/>
                </w:tcPr>
                <w:p w:rsidR="00CE2086" w:rsidRPr="00880D44" w:rsidRDefault="00CE2086" w:rsidP="00695F76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省教育厅项目</w:t>
                  </w:r>
                </w:p>
              </w:tc>
              <w:tc>
                <w:tcPr>
                  <w:tcW w:w="867" w:type="dxa"/>
                  <w:vAlign w:val="center"/>
                </w:tcPr>
                <w:p w:rsidR="00CE2086" w:rsidRPr="00880D44" w:rsidRDefault="00CE2086" w:rsidP="004F2EBE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主持</w:t>
                  </w:r>
                </w:p>
              </w:tc>
              <w:tc>
                <w:tcPr>
                  <w:tcW w:w="2293" w:type="dxa"/>
                  <w:vAlign w:val="center"/>
                </w:tcPr>
                <w:p w:rsidR="00CE2086" w:rsidRPr="00880D44" w:rsidRDefault="00CE2086" w:rsidP="004C743A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在</w:t>
                  </w:r>
                  <w:proofErr w:type="gramStart"/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研</w:t>
                  </w:r>
                  <w:proofErr w:type="gramEnd"/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(2014.05</w:t>
                  </w:r>
                  <w:r w:rsidRPr="0012184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～2015.12)</w:t>
                  </w:r>
                </w:p>
              </w:tc>
            </w:tr>
            <w:tr w:rsidR="00FD7C3C" w:rsidRPr="00880D44" w:rsidTr="00121847">
              <w:trPr>
                <w:trHeight w:val="213"/>
                <w:jc w:val="center"/>
              </w:trPr>
              <w:tc>
                <w:tcPr>
                  <w:tcW w:w="4687" w:type="dxa"/>
                  <w:vAlign w:val="center"/>
                </w:tcPr>
                <w:p w:rsidR="00FD7C3C" w:rsidRPr="00880D44" w:rsidRDefault="004C743A" w:rsidP="00121847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页岩气井设计优化软件</w:t>
                  </w:r>
                </w:p>
              </w:tc>
              <w:tc>
                <w:tcPr>
                  <w:tcW w:w="3464" w:type="dxa"/>
                  <w:vAlign w:val="center"/>
                </w:tcPr>
                <w:p w:rsidR="00FD7C3C" w:rsidRPr="00880D44" w:rsidRDefault="00FD7C3C" w:rsidP="00CE2086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proofErr w:type="gramStart"/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横向</w:t>
                  </w:r>
                  <w:r w:rsidR="00CE2086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东方</w:t>
                  </w:r>
                  <w:proofErr w:type="gramEnd"/>
                  <w:r w:rsidR="00CE2086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宝麟科技发展（北京）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有限</w:t>
                  </w:r>
                  <w:r w:rsidR="00CE2086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公司</w:t>
                  </w:r>
                </w:p>
              </w:tc>
              <w:tc>
                <w:tcPr>
                  <w:tcW w:w="867" w:type="dxa"/>
                  <w:vAlign w:val="center"/>
                </w:tcPr>
                <w:p w:rsidR="00FD7C3C" w:rsidRPr="00880D44" w:rsidRDefault="00FD7C3C" w:rsidP="004F2EBE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主持</w:t>
                  </w:r>
                </w:p>
              </w:tc>
              <w:tc>
                <w:tcPr>
                  <w:tcW w:w="2293" w:type="dxa"/>
                  <w:vAlign w:val="center"/>
                </w:tcPr>
                <w:p w:rsidR="00FD7C3C" w:rsidRPr="00880D44" w:rsidRDefault="004C743A" w:rsidP="006235A7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结题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(2012.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3</w:t>
                  </w:r>
                  <w:r w:rsidR="00FD7C3C" w:rsidRPr="0012184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～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3.05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)</w:t>
                  </w:r>
                </w:p>
              </w:tc>
            </w:tr>
            <w:tr w:rsidR="00FD7C3C" w:rsidRPr="00880D44" w:rsidTr="00121847">
              <w:trPr>
                <w:trHeight w:val="227"/>
                <w:jc w:val="center"/>
              </w:trPr>
              <w:tc>
                <w:tcPr>
                  <w:tcW w:w="4687" w:type="dxa"/>
                  <w:vAlign w:val="center"/>
                </w:tcPr>
                <w:p w:rsidR="00FD7C3C" w:rsidRPr="00880D44" w:rsidRDefault="004C743A" w:rsidP="00121847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3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企业实习生内部培训系统</w:t>
                  </w:r>
                </w:p>
              </w:tc>
              <w:tc>
                <w:tcPr>
                  <w:tcW w:w="3464" w:type="dxa"/>
                  <w:vAlign w:val="center"/>
                </w:tcPr>
                <w:p w:rsidR="00FD7C3C" w:rsidRPr="00880D44" w:rsidRDefault="00FD7C3C" w:rsidP="006235A7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横向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成都年青动力教育咨询有限公司</w:t>
                  </w:r>
                </w:p>
              </w:tc>
              <w:tc>
                <w:tcPr>
                  <w:tcW w:w="867" w:type="dxa"/>
                  <w:vAlign w:val="center"/>
                </w:tcPr>
                <w:p w:rsidR="00FD7C3C" w:rsidRPr="00880D44" w:rsidRDefault="00FD7C3C" w:rsidP="004F2EBE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主持</w:t>
                  </w:r>
                </w:p>
              </w:tc>
              <w:tc>
                <w:tcPr>
                  <w:tcW w:w="2293" w:type="dxa"/>
                  <w:vAlign w:val="center"/>
                </w:tcPr>
                <w:p w:rsidR="00FD7C3C" w:rsidRPr="00880D44" w:rsidRDefault="004C743A" w:rsidP="006235A7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结题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(201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.07</w:t>
                  </w:r>
                  <w:r w:rsidR="00FD7C3C" w:rsidRPr="0012184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～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.0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7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)</w:t>
                  </w:r>
                </w:p>
              </w:tc>
            </w:tr>
            <w:tr w:rsidR="00FD7C3C" w:rsidRPr="00880D44" w:rsidTr="00121847">
              <w:trPr>
                <w:trHeight w:val="227"/>
                <w:jc w:val="center"/>
              </w:trPr>
              <w:tc>
                <w:tcPr>
                  <w:tcW w:w="4687" w:type="dxa"/>
                  <w:vAlign w:val="center"/>
                </w:tcPr>
                <w:p w:rsidR="00FD7C3C" w:rsidRPr="00880D44" w:rsidRDefault="004C743A" w:rsidP="00121847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4</w:t>
                  </w:r>
                  <w:r w:rsidR="00FD7C3C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企业在线培训系统</w:t>
                  </w:r>
                </w:p>
              </w:tc>
              <w:tc>
                <w:tcPr>
                  <w:tcW w:w="3464" w:type="dxa"/>
                  <w:vAlign w:val="center"/>
                </w:tcPr>
                <w:p w:rsidR="00FD7C3C" w:rsidRPr="00880D44" w:rsidRDefault="004C743A" w:rsidP="006235A7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横向</w:t>
                  </w:r>
                  <w:proofErr w:type="gramStart"/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四川康孚信息技术</w:t>
                  </w:r>
                  <w:proofErr w:type="gramEnd"/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有限公司</w:t>
                  </w:r>
                </w:p>
              </w:tc>
              <w:tc>
                <w:tcPr>
                  <w:tcW w:w="867" w:type="dxa"/>
                  <w:vAlign w:val="center"/>
                </w:tcPr>
                <w:p w:rsidR="00FD7C3C" w:rsidRPr="00880D44" w:rsidRDefault="00FD7C3C" w:rsidP="004F2EBE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主持</w:t>
                  </w:r>
                </w:p>
              </w:tc>
              <w:tc>
                <w:tcPr>
                  <w:tcW w:w="2293" w:type="dxa"/>
                  <w:vAlign w:val="center"/>
                </w:tcPr>
                <w:p w:rsidR="00FD7C3C" w:rsidRPr="00880D44" w:rsidRDefault="004C743A" w:rsidP="006235A7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结题(201</w:t>
                  </w:r>
                  <w:r w:rsidR="00FA3523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07</w:t>
                  </w:r>
                  <w:r w:rsidRPr="0012184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～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</w:t>
                  </w:r>
                  <w:r w:rsidR="00FA3523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.0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7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)</w:t>
                  </w:r>
                </w:p>
              </w:tc>
            </w:tr>
            <w:tr w:rsidR="004C743A" w:rsidRPr="00880D44" w:rsidTr="00121847">
              <w:trPr>
                <w:trHeight w:val="227"/>
                <w:jc w:val="center"/>
              </w:trPr>
              <w:tc>
                <w:tcPr>
                  <w:tcW w:w="4687" w:type="dxa"/>
                  <w:vAlign w:val="center"/>
                </w:tcPr>
                <w:p w:rsidR="004C743A" w:rsidRPr="00880D44" w:rsidRDefault="00FA3523" w:rsidP="00121847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5.迈普路由器SIP协议对通测试项目</w:t>
                  </w:r>
                </w:p>
              </w:tc>
              <w:tc>
                <w:tcPr>
                  <w:tcW w:w="3464" w:type="dxa"/>
                  <w:vAlign w:val="center"/>
                </w:tcPr>
                <w:p w:rsidR="004C743A" w:rsidRPr="00880D44" w:rsidRDefault="00FA3523" w:rsidP="004F2EBE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横向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成都年青动力教育咨询有限公司</w:t>
                  </w:r>
                </w:p>
              </w:tc>
              <w:tc>
                <w:tcPr>
                  <w:tcW w:w="867" w:type="dxa"/>
                  <w:vAlign w:val="center"/>
                </w:tcPr>
                <w:p w:rsidR="004C743A" w:rsidRPr="00880D44" w:rsidRDefault="00FA3523" w:rsidP="004F2EBE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主持</w:t>
                  </w:r>
                </w:p>
              </w:tc>
              <w:tc>
                <w:tcPr>
                  <w:tcW w:w="2293" w:type="dxa"/>
                  <w:vAlign w:val="center"/>
                </w:tcPr>
                <w:p w:rsidR="004C743A" w:rsidRPr="00880D44" w:rsidRDefault="00FA3523" w:rsidP="006235A7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结题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(2011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.1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</w:t>
                  </w:r>
                  <w:r w:rsidRPr="0012184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～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2.12</w:t>
                  </w: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)</w:t>
                  </w:r>
                </w:p>
              </w:tc>
            </w:tr>
            <w:tr w:rsidR="00FA3523" w:rsidRPr="00880D44" w:rsidTr="00121847">
              <w:trPr>
                <w:trHeight w:val="227"/>
                <w:jc w:val="center"/>
              </w:trPr>
              <w:tc>
                <w:tcPr>
                  <w:tcW w:w="4687" w:type="dxa"/>
                  <w:vAlign w:val="center"/>
                </w:tcPr>
                <w:p w:rsidR="00FA3523" w:rsidRPr="00880D44" w:rsidRDefault="00FA3523" w:rsidP="00121847">
                  <w:pPr>
                    <w:spacing w:line="200" w:lineRule="exact"/>
                    <w:jc w:val="lef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6.高校教学控制系统</w:t>
                  </w:r>
                </w:p>
              </w:tc>
              <w:tc>
                <w:tcPr>
                  <w:tcW w:w="3464" w:type="dxa"/>
                  <w:vAlign w:val="center"/>
                </w:tcPr>
                <w:p w:rsidR="00FA3523" w:rsidRPr="00880D44" w:rsidRDefault="00FA3523" w:rsidP="006235A7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横向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重庆德克特信息技术有限公司</w:t>
                  </w:r>
                </w:p>
              </w:tc>
              <w:tc>
                <w:tcPr>
                  <w:tcW w:w="867" w:type="dxa"/>
                  <w:vAlign w:val="center"/>
                </w:tcPr>
                <w:p w:rsidR="00FA3523" w:rsidRPr="00880D44" w:rsidRDefault="00FA3523" w:rsidP="004F2EBE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主持</w:t>
                  </w:r>
                </w:p>
              </w:tc>
              <w:tc>
                <w:tcPr>
                  <w:tcW w:w="2293" w:type="dxa"/>
                  <w:vAlign w:val="center"/>
                </w:tcPr>
                <w:p w:rsidR="00FA3523" w:rsidRPr="00880D44" w:rsidRDefault="00121847" w:rsidP="006235A7">
                  <w:pPr>
                    <w:spacing w:line="200" w:lineRule="exact"/>
                    <w:rPr>
                      <w:rFonts w:ascii="仿宋_GB2312" w:eastAsia="仿宋_GB2312" w:hAnsi="仿宋_GB2312"/>
                      <w:spacing w:val="-4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结题(</w:t>
                  </w:r>
                  <w:r w:rsidR="00FA3523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201</w:t>
                  </w:r>
                  <w:r w:rsidR="006235A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3</w:t>
                  </w:r>
                  <w:r w:rsidR="00FA3523" w:rsidRPr="00880D44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.03</w:t>
                  </w:r>
                  <w:r w:rsidR="00FA3523" w:rsidRPr="00121847">
                    <w:rPr>
                      <w:rFonts w:ascii="仿宋_GB2312" w:eastAsia="仿宋_GB2312" w:hAnsi="仿宋_GB2312" w:hint="eastAsia"/>
                      <w:spacing w:val="-4"/>
                      <w:sz w:val="18"/>
                      <w:szCs w:val="18"/>
                    </w:rPr>
                    <w:t>～2014.06）</w:t>
                  </w:r>
                </w:p>
              </w:tc>
            </w:tr>
          </w:tbl>
          <w:p w:rsidR="00C96E8C" w:rsidRPr="00880D44" w:rsidRDefault="00C96E8C"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351899">
        <w:trPr>
          <w:cantSplit/>
          <w:trHeight w:val="693"/>
          <w:jc w:val="center"/>
        </w:trPr>
        <w:tc>
          <w:tcPr>
            <w:tcW w:w="3144" w:type="dxa"/>
            <w:gridSpan w:val="7"/>
            <w:tcBorders>
              <w:bottom w:val="single" w:sz="4" w:space="0" w:color="auto"/>
            </w:tcBorders>
            <w:vAlign w:val="center"/>
          </w:tcPr>
          <w:p w:rsidR="00C96E8C" w:rsidRPr="00490B67" w:rsidRDefault="00C96E8C" w:rsidP="00490B67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最高学历（学位）及</w:t>
            </w:r>
          </w:p>
          <w:p w:rsidR="00C96E8C" w:rsidRPr="00880D44" w:rsidRDefault="00C96E8C" w:rsidP="00490B67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毕业（授位）时间、学校、专业</w:t>
            </w:r>
          </w:p>
        </w:tc>
        <w:tc>
          <w:tcPr>
            <w:tcW w:w="6977" w:type="dxa"/>
            <w:gridSpan w:val="13"/>
            <w:tcBorders>
              <w:bottom w:val="single" w:sz="4" w:space="0" w:color="auto"/>
            </w:tcBorders>
            <w:vAlign w:val="center"/>
          </w:tcPr>
          <w:p w:rsidR="00C96E8C" w:rsidRPr="00880D44" w:rsidRDefault="00FE5024" w:rsidP="00C45B7B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研究生（工学硕士），</w:t>
            </w:r>
            <w:r w:rsidR="00D32D33" w:rsidRPr="00880D44">
              <w:rPr>
                <w:rFonts w:ascii="仿宋_GB2312" w:eastAsia="仿宋_GB2312" w:hint="eastAsia"/>
                <w:sz w:val="18"/>
                <w:szCs w:val="18"/>
              </w:rPr>
              <w:t>2004.03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D32D33" w:rsidRPr="00880D44">
              <w:rPr>
                <w:rFonts w:ascii="仿宋_GB2312" w:eastAsia="仿宋_GB2312" w:hint="eastAsia"/>
                <w:sz w:val="18"/>
                <w:szCs w:val="18"/>
              </w:rPr>
              <w:t>电子科技大学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D32D33" w:rsidRPr="00880D44">
              <w:rPr>
                <w:rFonts w:ascii="仿宋_GB2312" w:eastAsia="仿宋_GB2312" w:hint="eastAsia"/>
                <w:sz w:val="18"/>
                <w:szCs w:val="18"/>
              </w:rPr>
              <w:t>计算机系统结构</w:t>
            </w:r>
          </w:p>
        </w:tc>
        <w:tc>
          <w:tcPr>
            <w:tcW w:w="661" w:type="dxa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471" w:type="dxa"/>
            <w:gridSpan w:val="22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351899">
        <w:trPr>
          <w:cantSplit/>
          <w:trHeight w:val="691"/>
          <w:jc w:val="center"/>
        </w:trPr>
        <w:tc>
          <w:tcPr>
            <w:tcW w:w="3144" w:type="dxa"/>
            <w:gridSpan w:val="7"/>
            <w:tcBorders>
              <w:bottom w:val="nil"/>
            </w:tcBorders>
            <w:vAlign w:val="center"/>
          </w:tcPr>
          <w:p w:rsidR="00C96E8C" w:rsidRPr="00490B67" w:rsidRDefault="00C96E8C" w:rsidP="00490B67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下一级学历（学位）及</w:t>
            </w:r>
          </w:p>
          <w:p w:rsidR="00C96E8C" w:rsidRPr="00880D44" w:rsidRDefault="00C96E8C" w:rsidP="00490B67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490B67">
              <w:rPr>
                <w:rFonts w:ascii="仿宋_GB2312" w:eastAsia="仿宋_GB2312" w:hint="eastAsia"/>
                <w:szCs w:val="21"/>
              </w:rPr>
              <w:t>毕业（授位）时间、学校、专业</w:t>
            </w:r>
          </w:p>
        </w:tc>
        <w:tc>
          <w:tcPr>
            <w:tcW w:w="6977" w:type="dxa"/>
            <w:gridSpan w:val="13"/>
            <w:tcBorders>
              <w:bottom w:val="nil"/>
            </w:tcBorders>
            <w:vAlign w:val="center"/>
          </w:tcPr>
          <w:p w:rsidR="00C96E8C" w:rsidRPr="00880D44" w:rsidRDefault="00D32D33" w:rsidP="00C45B7B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本科（工学学士）</w:t>
            </w:r>
            <w:r w:rsidR="00FE5024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Pr="00880D44">
              <w:rPr>
                <w:rFonts w:ascii="仿宋_GB2312" w:eastAsia="仿宋_GB2312" w:hint="eastAsia"/>
                <w:sz w:val="18"/>
                <w:szCs w:val="18"/>
              </w:rPr>
              <w:t>1997.07，电子科技大学</w:t>
            </w:r>
            <w:r w:rsidR="00FE5024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Pr="00880D44">
              <w:rPr>
                <w:rFonts w:ascii="仿宋_GB2312" w:eastAsia="仿宋_GB2312" w:hint="eastAsia"/>
                <w:sz w:val="18"/>
                <w:szCs w:val="18"/>
              </w:rPr>
              <w:t>计算机科学与技术</w:t>
            </w:r>
          </w:p>
        </w:tc>
        <w:tc>
          <w:tcPr>
            <w:tcW w:w="661" w:type="dxa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471" w:type="dxa"/>
            <w:gridSpan w:val="22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351899">
        <w:trPr>
          <w:cantSplit/>
          <w:trHeight w:val="689"/>
          <w:jc w:val="center"/>
        </w:trPr>
        <w:tc>
          <w:tcPr>
            <w:tcW w:w="1159" w:type="dxa"/>
            <w:gridSpan w:val="2"/>
            <w:tcBorders>
              <w:top w:val="single" w:sz="4" w:space="0" w:color="auto"/>
            </w:tcBorders>
            <w:vAlign w:val="center"/>
          </w:tcPr>
          <w:p w:rsidR="00C96E8C" w:rsidRPr="00351899" w:rsidRDefault="00C96E8C" w:rsidP="00C45B7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351899">
              <w:rPr>
                <w:rFonts w:ascii="仿宋_GB2312" w:eastAsia="仿宋_GB2312" w:hint="eastAsia"/>
                <w:szCs w:val="21"/>
              </w:rPr>
              <w:t>参加工作时</w:t>
            </w:r>
            <w:r w:rsidR="00EE1A78"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351899">
              <w:rPr>
                <w:rFonts w:ascii="仿宋_GB2312" w:eastAsia="仿宋_GB2312" w:hint="eastAsia"/>
                <w:szCs w:val="21"/>
              </w:rPr>
              <w:t>间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center"/>
          </w:tcPr>
          <w:p w:rsidR="00C96E8C" w:rsidRPr="00880D44" w:rsidRDefault="00C96E8C" w:rsidP="00D32D33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199</w:t>
            </w:r>
            <w:r w:rsidR="00D32D33" w:rsidRPr="00880D44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Pr="00880D44">
              <w:rPr>
                <w:rFonts w:ascii="仿宋_GB2312" w:eastAsia="仿宋_GB2312" w:hint="eastAsia"/>
                <w:sz w:val="18"/>
                <w:szCs w:val="18"/>
              </w:rPr>
              <w:t>.07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</w:tcBorders>
            <w:vAlign w:val="center"/>
          </w:tcPr>
          <w:p w:rsidR="00C96E8C" w:rsidRPr="00351899" w:rsidRDefault="00C96E8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351899">
              <w:rPr>
                <w:rFonts w:ascii="仿宋_GB2312" w:eastAsia="仿宋_GB2312" w:hint="eastAsia"/>
                <w:szCs w:val="21"/>
              </w:rPr>
              <w:t>工作部门及</w:t>
            </w:r>
          </w:p>
          <w:p w:rsidR="00C96E8C" w:rsidRPr="00880D44" w:rsidRDefault="00C96E8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51899">
              <w:rPr>
                <w:rFonts w:ascii="仿宋_GB2312" w:eastAsia="仿宋_GB2312" w:hint="eastAsia"/>
                <w:szCs w:val="21"/>
              </w:rPr>
              <w:t>党政职务</w:t>
            </w:r>
          </w:p>
        </w:tc>
        <w:tc>
          <w:tcPr>
            <w:tcW w:w="2783" w:type="dxa"/>
            <w:gridSpan w:val="5"/>
            <w:tcBorders>
              <w:top w:val="single" w:sz="4" w:space="0" w:color="auto"/>
            </w:tcBorders>
            <w:vAlign w:val="center"/>
          </w:tcPr>
          <w:p w:rsidR="00C96E8C" w:rsidRPr="00880D44" w:rsidRDefault="00D32D33" w:rsidP="00D03D19">
            <w:pPr>
              <w:spacing w:line="240" w:lineRule="exact"/>
              <w:jc w:val="left"/>
              <w:rPr>
                <w:rFonts w:eastAsia="仿宋_GB2312"/>
                <w:sz w:val="18"/>
                <w:szCs w:val="18"/>
              </w:rPr>
            </w:pPr>
            <w:r w:rsidRPr="00880D44">
              <w:rPr>
                <w:rFonts w:eastAsia="仿宋_GB2312" w:hint="eastAsia"/>
                <w:sz w:val="18"/>
                <w:szCs w:val="18"/>
              </w:rPr>
              <w:t>信息科学与技术</w:t>
            </w:r>
            <w:r w:rsidR="00C96E8C" w:rsidRPr="00880D44">
              <w:rPr>
                <w:rFonts w:eastAsia="仿宋_GB2312"/>
                <w:sz w:val="18"/>
                <w:szCs w:val="18"/>
              </w:rPr>
              <w:t>学院</w:t>
            </w:r>
          </w:p>
          <w:p w:rsidR="00C96E8C" w:rsidRPr="00880D44" w:rsidRDefault="00C96E8C" w:rsidP="00D03D1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副院长</w:t>
            </w:r>
          </w:p>
        </w:tc>
        <w:tc>
          <w:tcPr>
            <w:tcW w:w="1719" w:type="dxa"/>
            <w:gridSpan w:val="4"/>
            <w:tcBorders>
              <w:top w:val="single" w:sz="4" w:space="0" w:color="auto"/>
            </w:tcBorders>
            <w:vAlign w:val="center"/>
          </w:tcPr>
          <w:p w:rsidR="00C96E8C" w:rsidRPr="00351899" w:rsidRDefault="00C96E8C" w:rsidP="00AF663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 w:rsidRPr="00351899">
              <w:rPr>
                <w:rFonts w:ascii="仿宋_GB2312" w:eastAsia="仿宋_GB2312" w:hint="eastAsia"/>
                <w:szCs w:val="21"/>
              </w:rPr>
              <w:t>现专业</w:t>
            </w:r>
            <w:proofErr w:type="gramEnd"/>
            <w:r w:rsidRPr="00351899">
              <w:rPr>
                <w:rFonts w:ascii="仿宋_GB2312" w:eastAsia="仿宋_GB2312" w:hint="eastAsia"/>
                <w:szCs w:val="21"/>
              </w:rPr>
              <w:t>技术</w:t>
            </w:r>
          </w:p>
          <w:p w:rsidR="00C96E8C" w:rsidRPr="00880D44" w:rsidRDefault="00C96E8C" w:rsidP="00AF6632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51899">
              <w:rPr>
                <w:rFonts w:ascii="仿宋_GB2312" w:eastAsia="仿宋_GB2312" w:hint="eastAsia"/>
                <w:szCs w:val="21"/>
              </w:rPr>
              <w:t>职务及时间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center"/>
          </w:tcPr>
          <w:p w:rsidR="00C96E8C" w:rsidRPr="00880D44" w:rsidRDefault="00C96E8C" w:rsidP="00D03D1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副教授</w:t>
            </w:r>
          </w:p>
          <w:p w:rsidR="00C96E8C" w:rsidRPr="00880D44" w:rsidRDefault="00C96E8C" w:rsidP="00D03D1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200</w:t>
            </w:r>
            <w:r w:rsidR="00D32D33" w:rsidRPr="00880D44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Pr="00880D44">
              <w:rPr>
                <w:rFonts w:ascii="仿宋_GB2312" w:eastAsia="仿宋_GB2312" w:hint="eastAsia"/>
                <w:sz w:val="18"/>
                <w:szCs w:val="18"/>
              </w:rPr>
              <w:t>.12</w:t>
            </w:r>
          </w:p>
        </w:tc>
        <w:tc>
          <w:tcPr>
            <w:tcW w:w="661" w:type="dxa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471" w:type="dxa"/>
            <w:gridSpan w:val="22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351899">
        <w:trPr>
          <w:cantSplit/>
          <w:trHeight w:hRule="exact" w:val="721"/>
          <w:jc w:val="center"/>
        </w:trPr>
        <w:tc>
          <w:tcPr>
            <w:tcW w:w="1159" w:type="dxa"/>
            <w:gridSpan w:val="2"/>
            <w:tcBorders>
              <w:top w:val="single" w:sz="4" w:space="0" w:color="auto"/>
            </w:tcBorders>
            <w:vAlign w:val="center"/>
          </w:tcPr>
          <w:p w:rsidR="00C96E8C" w:rsidRPr="00351899" w:rsidRDefault="00C96E8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351899">
              <w:rPr>
                <w:rFonts w:ascii="仿宋_GB2312" w:eastAsia="仿宋_GB2312" w:hint="eastAsia"/>
                <w:szCs w:val="21"/>
              </w:rPr>
              <w:t>现从事专业及专长</w:t>
            </w:r>
          </w:p>
        </w:tc>
        <w:tc>
          <w:tcPr>
            <w:tcW w:w="4975" w:type="dxa"/>
            <w:gridSpan w:val="11"/>
            <w:tcBorders>
              <w:top w:val="single" w:sz="4" w:space="0" w:color="auto"/>
            </w:tcBorders>
            <w:vAlign w:val="center"/>
          </w:tcPr>
          <w:p w:rsidR="00D32D33" w:rsidRPr="00880D44" w:rsidRDefault="00D32D33" w:rsidP="00D03D19">
            <w:pPr>
              <w:spacing w:line="30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计算机应用</w:t>
            </w:r>
          </w:p>
          <w:p w:rsidR="00C96E8C" w:rsidRPr="00880D44" w:rsidRDefault="00D32D33" w:rsidP="00D03D1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智能算法研究、软件工程、项目管理及项目开发</w:t>
            </w:r>
          </w:p>
        </w:tc>
        <w:tc>
          <w:tcPr>
            <w:tcW w:w="1719" w:type="dxa"/>
            <w:gridSpan w:val="4"/>
            <w:tcBorders>
              <w:top w:val="single" w:sz="4" w:space="0" w:color="auto"/>
            </w:tcBorders>
            <w:vAlign w:val="center"/>
          </w:tcPr>
          <w:p w:rsidR="00C96E8C" w:rsidRPr="00351899" w:rsidRDefault="00C96E8C" w:rsidP="007B2AE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351899">
              <w:rPr>
                <w:rFonts w:ascii="仿宋_GB2312" w:eastAsia="仿宋_GB2312" w:hint="eastAsia"/>
                <w:szCs w:val="21"/>
              </w:rPr>
              <w:t>拟评审</w:t>
            </w:r>
            <w:r w:rsidR="00EE1A78">
              <w:rPr>
                <w:rFonts w:ascii="仿宋_GB2312" w:eastAsia="仿宋_GB2312" w:hint="eastAsia"/>
                <w:szCs w:val="21"/>
              </w:rPr>
              <w:t>任职</w:t>
            </w:r>
          </w:p>
          <w:p w:rsidR="00C96E8C" w:rsidRPr="00880D44" w:rsidRDefault="007B2AEC" w:rsidP="007B2AE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7B2AEC">
              <w:rPr>
                <w:rFonts w:ascii="仿宋_GB2312" w:eastAsia="仿宋_GB2312" w:hint="eastAsia"/>
                <w:szCs w:val="21"/>
              </w:rPr>
              <w:t>资     格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center"/>
          </w:tcPr>
          <w:p w:rsidR="00C96E8C" w:rsidRPr="00880D44" w:rsidRDefault="00C96E8C" w:rsidP="00D03D1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Ansi="宋体" w:hint="eastAsia"/>
                <w:sz w:val="18"/>
                <w:szCs w:val="18"/>
              </w:rPr>
              <w:t>教授</w:t>
            </w:r>
          </w:p>
        </w:tc>
        <w:tc>
          <w:tcPr>
            <w:tcW w:w="661" w:type="dxa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471" w:type="dxa"/>
            <w:gridSpan w:val="22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490B67">
        <w:trPr>
          <w:cantSplit/>
          <w:trHeight w:val="443"/>
          <w:jc w:val="center"/>
        </w:trPr>
        <w:tc>
          <w:tcPr>
            <w:tcW w:w="2569" w:type="dxa"/>
            <w:gridSpan w:val="4"/>
            <w:tcBorders>
              <w:top w:val="single" w:sz="4" w:space="0" w:color="auto"/>
            </w:tcBorders>
            <w:vAlign w:val="center"/>
          </w:tcPr>
          <w:p w:rsidR="00C96E8C" w:rsidRPr="00351899" w:rsidRDefault="00C96E8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351899">
              <w:rPr>
                <w:rFonts w:ascii="仿宋_GB2312" w:eastAsia="仿宋_GB2312" w:hint="eastAsia"/>
                <w:szCs w:val="21"/>
              </w:rPr>
              <w:t>参加何种学术团体及职务</w:t>
            </w:r>
          </w:p>
        </w:tc>
        <w:tc>
          <w:tcPr>
            <w:tcW w:w="3565" w:type="dxa"/>
            <w:gridSpan w:val="9"/>
            <w:tcBorders>
              <w:top w:val="single" w:sz="4" w:space="0" w:color="auto"/>
            </w:tcBorders>
            <w:vAlign w:val="center"/>
          </w:tcPr>
          <w:p w:rsidR="00C96E8C" w:rsidRPr="00880D44" w:rsidRDefault="00D32D33" w:rsidP="0035189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计算机用户协会</w:t>
            </w:r>
            <w:r w:rsidR="00FC295B" w:rsidRPr="00880D44">
              <w:rPr>
                <w:rFonts w:ascii="仿宋_GB2312" w:eastAsia="仿宋_GB2312" w:hint="eastAsia"/>
                <w:sz w:val="18"/>
                <w:szCs w:val="18"/>
              </w:rPr>
              <w:t>会员</w:t>
            </w:r>
          </w:p>
        </w:tc>
        <w:tc>
          <w:tcPr>
            <w:tcW w:w="1719" w:type="dxa"/>
            <w:gridSpan w:val="4"/>
            <w:tcBorders>
              <w:top w:val="single" w:sz="4" w:space="0" w:color="auto"/>
            </w:tcBorders>
            <w:vAlign w:val="center"/>
          </w:tcPr>
          <w:p w:rsidR="00C96E8C" w:rsidRPr="00351899" w:rsidRDefault="00C96E8C" w:rsidP="00AF663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351899">
              <w:rPr>
                <w:rFonts w:ascii="仿宋_GB2312" w:eastAsia="仿宋_GB2312" w:hint="eastAsia"/>
                <w:szCs w:val="21"/>
              </w:rPr>
              <w:t>主要社会兼职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center"/>
          </w:tcPr>
          <w:p w:rsidR="00C96E8C" w:rsidRPr="00880D44" w:rsidRDefault="00D32D33" w:rsidP="00830F70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无</w:t>
            </w:r>
          </w:p>
        </w:tc>
        <w:tc>
          <w:tcPr>
            <w:tcW w:w="661" w:type="dxa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471" w:type="dxa"/>
            <w:gridSpan w:val="22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756856">
        <w:trPr>
          <w:cantSplit/>
          <w:trHeight w:val="479"/>
          <w:jc w:val="center"/>
        </w:trPr>
        <w:tc>
          <w:tcPr>
            <w:tcW w:w="2569" w:type="dxa"/>
            <w:gridSpan w:val="4"/>
            <w:tcBorders>
              <w:top w:val="single" w:sz="4" w:space="0" w:color="auto"/>
            </w:tcBorders>
            <w:vAlign w:val="center"/>
          </w:tcPr>
          <w:p w:rsidR="00C96E8C" w:rsidRPr="00351899" w:rsidRDefault="00C96E8C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351899">
              <w:rPr>
                <w:rFonts w:ascii="仿宋_GB2312" w:eastAsia="仿宋_GB2312" w:hint="eastAsia"/>
                <w:szCs w:val="21"/>
              </w:rPr>
              <w:t>何时荣获荣誉称号</w:t>
            </w:r>
          </w:p>
        </w:tc>
        <w:tc>
          <w:tcPr>
            <w:tcW w:w="7552" w:type="dxa"/>
            <w:gridSpan w:val="16"/>
            <w:tcBorders>
              <w:top w:val="single" w:sz="4" w:space="0" w:color="auto"/>
            </w:tcBorders>
            <w:vAlign w:val="center"/>
          </w:tcPr>
          <w:p w:rsidR="00C96E8C" w:rsidRPr="00880D44" w:rsidRDefault="00321FBD" w:rsidP="00BE3592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无</w:t>
            </w:r>
          </w:p>
        </w:tc>
        <w:tc>
          <w:tcPr>
            <w:tcW w:w="661" w:type="dxa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471" w:type="dxa"/>
            <w:gridSpan w:val="22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805967">
        <w:trPr>
          <w:cantSplit/>
          <w:trHeight w:val="1903"/>
          <w:jc w:val="center"/>
        </w:trPr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C96E8C" w:rsidRPr="00351899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351899">
              <w:rPr>
                <w:rFonts w:ascii="仿宋_GB2312" w:eastAsia="仿宋_GB2312" w:hint="eastAsia"/>
                <w:szCs w:val="21"/>
              </w:rPr>
              <w:t>主要业务工作简历、主要进修简历</w:t>
            </w:r>
          </w:p>
        </w:tc>
        <w:tc>
          <w:tcPr>
            <w:tcW w:w="9231" w:type="dxa"/>
            <w:gridSpan w:val="19"/>
            <w:vAlign w:val="center"/>
          </w:tcPr>
          <w:p w:rsidR="002C724B" w:rsidRDefault="002C724B" w:rsidP="00805967">
            <w:pPr>
              <w:spacing w:line="200" w:lineRule="exact"/>
              <w:ind w:firstLineChars="100" w:firstLine="180"/>
              <w:rPr>
                <w:rFonts w:ascii="仿宋_GB2312" w:eastAsia="仿宋_GB2312"/>
                <w:color w:val="FF0000"/>
                <w:sz w:val="18"/>
                <w:szCs w:val="18"/>
              </w:rPr>
            </w:pPr>
            <w:r w:rsidRPr="002C724B">
              <w:rPr>
                <w:rFonts w:ascii="仿宋_GB2312" w:eastAsia="仿宋_GB2312" w:hAnsi="仿宋_GB2312" w:hint="eastAsia"/>
                <w:sz w:val="18"/>
                <w:szCs w:val="18"/>
              </w:rPr>
              <w:t>1993.9-1997.7,电子科技大学，计算机专业本科学习</w:t>
            </w:r>
          </w:p>
          <w:p w:rsidR="00FB7136" w:rsidRPr="00880D44" w:rsidRDefault="00C96E8C" w:rsidP="00805967">
            <w:pPr>
              <w:spacing w:line="200" w:lineRule="exact"/>
              <w:ind w:firstLineChars="100" w:firstLine="180"/>
              <w:rPr>
                <w:rFonts w:ascii="仿宋_GB2312" w:eastAsia="仿宋_GB2312" w:hAnsi="仿宋_GB2312"/>
                <w:sz w:val="18"/>
                <w:szCs w:val="18"/>
              </w:rPr>
            </w:pP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199</w:t>
            </w:r>
            <w:r w:rsidR="00DF6868">
              <w:rPr>
                <w:rFonts w:ascii="仿宋_GB2312" w:eastAsia="仿宋_GB2312" w:hAnsi="仿宋_GB2312" w:hint="eastAsia"/>
                <w:sz w:val="18"/>
                <w:szCs w:val="18"/>
              </w:rPr>
              <w:t>7</w:t>
            </w: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.07～</w:t>
            </w:r>
            <w:r w:rsidR="003411E9"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至今</w:t>
            </w:r>
            <w:r w:rsidR="00145013">
              <w:rPr>
                <w:rFonts w:ascii="仿宋_GB2312" w:eastAsia="仿宋_GB2312" w:hAnsi="仿宋_GB2312" w:hint="eastAsia"/>
                <w:sz w:val="18"/>
                <w:szCs w:val="18"/>
              </w:rPr>
              <w:t>，</w:t>
            </w:r>
            <w:r w:rsidR="003411E9"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成都大学计算机系、信息科学与技术学院，先后任专业教师、软件工程系主任、副院长</w:t>
            </w: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等</w:t>
            </w:r>
          </w:p>
          <w:p w:rsidR="00434A66" w:rsidRDefault="00805967" w:rsidP="00805967">
            <w:pPr>
              <w:spacing w:line="200" w:lineRule="exact"/>
              <w:ind w:firstLineChars="100" w:firstLine="180"/>
              <w:rPr>
                <w:rFonts w:ascii="仿宋_GB2312" w:eastAsia="仿宋_GB2312" w:hAnsi="仿宋_GB2312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sz w:val="18"/>
                <w:szCs w:val="18"/>
              </w:rPr>
              <w:t>期间：</w:t>
            </w:r>
            <w:r w:rsidR="00434A66"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2000.9-2001</w:t>
            </w:r>
            <w:r w:rsidR="00AE1E0E"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.</w:t>
            </w:r>
            <w:r w:rsidR="00434A66"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7，电子科技大学</w:t>
            </w:r>
            <w:r w:rsidR="00756856">
              <w:rPr>
                <w:rFonts w:ascii="仿宋_GB2312" w:eastAsia="仿宋_GB2312" w:hAnsi="仿宋_GB2312" w:hint="eastAsia"/>
                <w:sz w:val="18"/>
                <w:szCs w:val="18"/>
              </w:rPr>
              <w:t>，</w:t>
            </w:r>
            <w:r w:rsidR="00434A66"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研究生进修</w:t>
            </w:r>
            <w:r w:rsidR="00756856">
              <w:rPr>
                <w:rFonts w:ascii="仿宋_GB2312" w:eastAsia="仿宋_GB2312" w:hAnsi="仿宋_GB2312" w:hint="eastAsia"/>
                <w:sz w:val="18"/>
                <w:szCs w:val="18"/>
              </w:rPr>
              <w:t>学习，</w:t>
            </w:r>
            <w:r w:rsidR="00434A66"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计算机软件与理论</w:t>
            </w:r>
            <w:r w:rsidR="00756856">
              <w:rPr>
                <w:rFonts w:ascii="仿宋_GB2312" w:eastAsia="仿宋_GB2312" w:hAnsi="仿宋_GB2312" w:hint="eastAsia"/>
                <w:sz w:val="18"/>
                <w:szCs w:val="18"/>
              </w:rPr>
              <w:t>方向</w:t>
            </w:r>
          </w:p>
          <w:p w:rsidR="00756856" w:rsidRPr="00880D44" w:rsidRDefault="00756856" w:rsidP="00805967">
            <w:pPr>
              <w:spacing w:line="200" w:lineRule="exact"/>
              <w:ind w:firstLineChars="100" w:firstLine="180"/>
              <w:rPr>
                <w:rFonts w:ascii="仿宋_GB2312" w:eastAsia="仿宋_GB2312" w:hAnsi="仿宋_GB2312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sz w:val="18"/>
                <w:szCs w:val="18"/>
              </w:rPr>
              <w:t xml:space="preserve">      2001.9-2004.3，电子科技大学，计算机系统结构专业，研究生学习</w:t>
            </w:r>
          </w:p>
          <w:p w:rsidR="00FE5444" w:rsidRPr="00880D44" w:rsidRDefault="00FE5444" w:rsidP="00805967">
            <w:pPr>
              <w:spacing w:line="200" w:lineRule="exact"/>
              <w:ind w:firstLineChars="400" w:firstLine="720"/>
              <w:rPr>
                <w:rFonts w:ascii="仿宋_GB2312" w:eastAsia="仿宋_GB2312" w:hAnsi="仿宋_GB2312"/>
                <w:sz w:val="18"/>
                <w:szCs w:val="18"/>
              </w:rPr>
            </w:pP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2008.7、2009.7、2010.7，成都市组织部，暑期软件技能人才培训</w:t>
            </w:r>
          </w:p>
          <w:p w:rsidR="00FE5444" w:rsidRPr="00880D44" w:rsidRDefault="00FE5444" w:rsidP="00805967">
            <w:pPr>
              <w:spacing w:line="200" w:lineRule="exact"/>
              <w:ind w:firstLineChars="400" w:firstLine="720"/>
              <w:rPr>
                <w:rFonts w:ascii="仿宋_GB2312" w:eastAsia="仿宋_GB2312" w:hAnsi="仿宋_GB2312"/>
                <w:sz w:val="18"/>
                <w:szCs w:val="18"/>
              </w:rPr>
            </w:pP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2008.9， 西北工业大学, 参加卡内基梅隆课程体系（SSD9）师资培训</w:t>
            </w:r>
          </w:p>
          <w:p w:rsidR="00FE5444" w:rsidRPr="00880D44" w:rsidRDefault="00FE5444" w:rsidP="00805967">
            <w:pPr>
              <w:spacing w:line="200" w:lineRule="exact"/>
              <w:ind w:firstLineChars="400" w:firstLine="720"/>
              <w:rPr>
                <w:rFonts w:ascii="仿宋_GB2312" w:eastAsia="仿宋_GB2312" w:hAnsi="仿宋_GB2312"/>
                <w:sz w:val="18"/>
                <w:szCs w:val="18"/>
              </w:rPr>
            </w:pP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2010.10，美国新罕布什尔大学教学管理培训，21天</w:t>
            </w:r>
          </w:p>
          <w:p w:rsidR="00FE5444" w:rsidRDefault="00FE5444" w:rsidP="00805967">
            <w:pPr>
              <w:spacing w:line="200" w:lineRule="exact"/>
              <w:ind w:firstLineChars="400" w:firstLine="720"/>
              <w:rPr>
                <w:rFonts w:ascii="仿宋_GB2312" w:eastAsia="仿宋_GB2312" w:hAnsi="仿宋_GB2312"/>
                <w:sz w:val="18"/>
                <w:szCs w:val="18"/>
              </w:rPr>
            </w:pP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2013</w:t>
            </w:r>
            <w:r w:rsidR="00057437"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.07</w:t>
            </w: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-</w:t>
            </w:r>
            <w:r w:rsidR="00057437"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08</w:t>
            </w: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，QST</w:t>
            </w:r>
            <w:proofErr w:type="gramStart"/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青软实</w:t>
            </w:r>
            <w:proofErr w:type="gramEnd"/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>训第五期“国家卓越工程师”教师培训ARM体系结构与编程。</w:t>
            </w:r>
          </w:p>
          <w:p w:rsidR="00FF02E9" w:rsidRPr="00880D44" w:rsidRDefault="00FF02E9" w:rsidP="00805967">
            <w:pPr>
              <w:spacing w:line="200" w:lineRule="exact"/>
              <w:ind w:firstLineChars="400" w:firstLine="720"/>
              <w:rPr>
                <w:rFonts w:eastAsia="仿宋_GB2312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sz w:val="18"/>
                <w:szCs w:val="18"/>
              </w:rPr>
              <w:t>2013.5,四川省第38期系处级干部培训班培训</w:t>
            </w:r>
          </w:p>
        </w:tc>
        <w:tc>
          <w:tcPr>
            <w:tcW w:w="661" w:type="dxa"/>
            <w:vMerge/>
            <w:tcBorders>
              <w:bottom w:val="single" w:sz="4" w:space="0" w:color="auto"/>
            </w:tcBorders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471" w:type="dxa"/>
            <w:gridSpan w:val="22"/>
            <w:vMerge/>
            <w:tcBorders>
              <w:bottom w:val="single" w:sz="4" w:space="0" w:color="auto"/>
            </w:tcBorders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8632E5" w:rsidRPr="00880D44" w:rsidTr="007427B1">
        <w:trPr>
          <w:cantSplit/>
          <w:trHeight w:val="2512"/>
          <w:jc w:val="center"/>
        </w:trPr>
        <w:tc>
          <w:tcPr>
            <w:tcW w:w="890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8632E5" w:rsidRDefault="008632E5" w:rsidP="004D6476">
            <w:pPr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成情况（含教学业务工作获奖）</w:t>
            </w:r>
          </w:p>
          <w:p w:rsidR="008632E5" w:rsidRDefault="008632E5" w:rsidP="004D6476">
            <w:pPr>
              <w:spacing w:line="300" w:lineRule="exact"/>
              <w:jc w:val="center"/>
              <w:rPr>
                <w:rFonts w:ascii="仿宋_GB2312" w:eastAsia="仿宋_GB2312"/>
                <w:sz w:val="15"/>
                <w:szCs w:val="15"/>
              </w:rPr>
            </w:pPr>
            <w:r>
              <w:rPr>
                <w:rFonts w:ascii="仿宋_GB2312" w:eastAsia="仿宋_GB2312" w:hint="eastAsia"/>
              </w:rPr>
              <w:t>任现职以来承担的教学、实验等业务</w:t>
            </w:r>
            <w:proofErr w:type="gramStart"/>
            <w:r>
              <w:rPr>
                <w:rFonts w:ascii="仿宋_GB2312" w:eastAsia="仿宋_GB2312" w:hint="eastAsia"/>
              </w:rPr>
              <w:t>工作及完</w:t>
            </w:r>
            <w:proofErr w:type="gramEnd"/>
          </w:p>
        </w:tc>
        <w:tc>
          <w:tcPr>
            <w:tcW w:w="9231" w:type="dxa"/>
            <w:gridSpan w:val="19"/>
            <w:vMerge w:val="restart"/>
          </w:tcPr>
          <w:p w:rsidR="008632E5" w:rsidRPr="00880D44" w:rsidRDefault="008632E5">
            <w:pPr>
              <w:widowControl/>
              <w:numPr>
                <w:ilvl w:val="0"/>
                <w:numId w:val="3"/>
              </w:numPr>
              <w:spacing w:line="220" w:lineRule="exact"/>
              <w:jc w:val="left"/>
              <w:rPr>
                <w:rFonts w:eastAsia="楷体_GB2312"/>
                <w:b/>
                <w:bCs/>
                <w:sz w:val="18"/>
                <w:szCs w:val="18"/>
              </w:rPr>
            </w:pPr>
            <w:r w:rsidRPr="00880D44">
              <w:rPr>
                <w:rFonts w:eastAsia="楷体_GB2312" w:hint="eastAsia"/>
                <w:b/>
                <w:bCs/>
                <w:sz w:val="18"/>
                <w:szCs w:val="18"/>
              </w:rPr>
              <w:t>教学工作</w:t>
            </w:r>
          </w:p>
          <w:p w:rsidR="008632E5" w:rsidRPr="004257EE" w:rsidRDefault="008632E5">
            <w:pPr>
              <w:spacing w:line="200" w:lineRule="exact"/>
              <w:jc w:val="left"/>
              <w:rPr>
                <w:rFonts w:eastAsia="楷体_GB2312"/>
                <w:sz w:val="18"/>
                <w:szCs w:val="18"/>
              </w:rPr>
            </w:pPr>
            <w:r w:rsidRPr="00880D44">
              <w:rPr>
                <w:rFonts w:ascii="仿宋_GB2312" w:eastAsia="仿宋_GB2312" w:hAnsi="仿宋_GB2312" w:hint="eastAsia"/>
                <w:sz w:val="18"/>
                <w:szCs w:val="18"/>
              </w:rPr>
              <w:t xml:space="preserve">  </w:t>
            </w:r>
            <w:r w:rsidRPr="004257EE">
              <w:rPr>
                <w:rFonts w:eastAsia="楷体_GB2312" w:hint="eastAsia"/>
                <w:sz w:val="18"/>
                <w:szCs w:val="18"/>
              </w:rPr>
              <w:t>任现职以来承担了《</w:t>
            </w:r>
            <w:r w:rsidRPr="004257EE">
              <w:rPr>
                <w:rFonts w:eastAsia="楷体_GB2312" w:hint="eastAsia"/>
                <w:sz w:val="18"/>
                <w:szCs w:val="18"/>
              </w:rPr>
              <w:t>C</w:t>
            </w:r>
            <w:r w:rsidRPr="004257EE">
              <w:rPr>
                <w:rFonts w:eastAsia="楷体_GB2312" w:hint="eastAsia"/>
                <w:sz w:val="18"/>
                <w:szCs w:val="18"/>
              </w:rPr>
              <w:t>语言程序设计》、《软件规范、测试与维护》、《</w:t>
            </w:r>
            <w:r w:rsidRPr="004257EE">
              <w:rPr>
                <w:rFonts w:eastAsia="楷体_GB2312" w:hint="eastAsia"/>
                <w:sz w:val="18"/>
                <w:szCs w:val="18"/>
              </w:rPr>
              <w:t>XML</w:t>
            </w:r>
            <w:r w:rsidRPr="004257EE">
              <w:rPr>
                <w:rFonts w:eastAsia="楷体_GB2312" w:hint="eastAsia"/>
                <w:sz w:val="18"/>
                <w:szCs w:val="18"/>
              </w:rPr>
              <w:t>技术及应用》等数十门课程，总学时数达到</w:t>
            </w:r>
            <w:r w:rsidRPr="004257EE">
              <w:rPr>
                <w:rFonts w:eastAsia="楷体_GB2312" w:hint="eastAsia"/>
                <w:sz w:val="18"/>
                <w:szCs w:val="18"/>
              </w:rPr>
              <w:t>3344</w:t>
            </w:r>
            <w:r w:rsidRPr="004257EE">
              <w:rPr>
                <w:rFonts w:eastAsia="楷体_GB2312" w:hint="eastAsia"/>
                <w:sz w:val="18"/>
                <w:szCs w:val="18"/>
              </w:rPr>
              <w:t>学时，超额完成学校规定的教学工作量，指导毕业设计</w:t>
            </w:r>
            <w:r w:rsidRPr="004257EE">
              <w:rPr>
                <w:rFonts w:eastAsia="楷体_GB2312" w:hint="eastAsia"/>
                <w:sz w:val="18"/>
                <w:szCs w:val="18"/>
              </w:rPr>
              <w:t>70</w:t>
            </w:r>
            <w:r w:rsidRPr="004257EE">
              <w:rPr>
                <w:rFonts w:eastAsia="楷体_GB2312" w:hint="eastAsia"/>
                <w:sz w:val="18"/>
                <w:szCs w:val="18"/>
              </w:rPr>
              <w:t>余人，其中获得优秀毕业设计近</w:t>
            </w:r>
            <w:r w:rsidRPr="004257EE">
              <w:rPr>
                <w:rFonts w:eastAsia="楷体_GB2312" w:hint="eastAsia"/>
                <w:sz w:val="18"/>
                <w:szCs w:val="18"/>
              </w:rPr>
              <w:t>10</w:t>
            </w:r>
            <w:r w:rsidRPr="004257EE">
              <w:rPr>
                <w:rFonts w:eastAsia="楷体_GB2312" w:hint="eastAsia"/>
                <w:sz w:val="18"/>
                <w:szCs w:val="18"/>
              </w:rPr>
              <w:t>人次。近几年主讲的教学课程如下：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148"/>
              <w:gridCol w:w="3544"/>
              <w:gridCol w:w="1276"/>
              <w:gridCol w:w="1386"/>
            </w:tblGrid>
            <w:tr w:rsidR="008632E5" w:rsidRPr="004257EE" w:rsidTr="006318EF">
              <w:trPr>
                <w:jc w:val="center"/>
              </w:trPr>
              <w:tc>
                <w:tcPr>
                  <w:tcW w:w="2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C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语言程序设计实践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4D77C5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软件工程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13/12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56364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总学时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48*2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4D77C5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总人数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120</w:t>
                  </w:r>
                </w:p>
              </w:tc>
            </w:tr>
            <w:tr w:rsidR="008632E5" w:rsidRPr="004257EE" w:rsidTr="006318EF">
              <w:trPr>
                <w:jc w:val="center"/>
              </w:trPr>
              <w:tc>
                <w:tcPr>
                  <w:tcW w:w="2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C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语言程序设计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2C3F3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软件工程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13/12/11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56364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总学时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64*3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2C3F3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总人数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180</w:t>
                  </w:r>
                </w:p>
              </w:tc>
            </w:tr>
            <w:tr w:rsidR="008632E5" w:rsidRPr="004257EE" w:rsidTr="006318EF">
              <w:trPr>
                <w:jc w:val="center"/>
              </w:trPr>
              <w:tc>
                <w:tcPr>
                  <w:tcW w:w="2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ASP.NET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程序设计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6318EF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proofErr w:type="gramStart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软工</w:t>
                  </w:r>
                  <w:proofErr w:type="gramEnd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09/07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、</w:t>
                  </w:r>
                  <w:proofErr w:type="gramStart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网工</w:t>
                  </w:r>
                  <w:proofErr w:type="gramEnd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09/07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56364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总学时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64*4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56364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总人数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382</w:t>
                  </w:r>
                </w:p>
              </w:tc>
            </w:tr>
            <w:tr w:rsidR="008632E5" w:rsidRPr="004257EE" w:rsidTr="006318EF">
              <w:trPr>
                <w:jc w:val="center"/>
              </w:trPr>
              <w:tc>
                <w:tcPr>
                  <w:tcW w:w="2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基于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J2EE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的开发技术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56364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proofErr w:type="gramStart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软工</w:t>
                  </w:r>
                  <w:proofErr w:type="gramEnd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08/07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56364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总学时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64*3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56364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总人数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322</w:t>
                  </w:r>
                </w:p>
              </w:tc>
            </w:tr>
            <w:tr w:rsidR="008632E5" w:rsidRPr="004257EE" w:rsidTr="006318EF">
              <w:trPr>
                <w:jc w:val="center"/>
              </w:trPr>
              <w:tc>
                <w:tcPr>
                  <w:tcW w:w="2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软件规范、测试与维护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proofErr w:type="gramStart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软工</w:t>
                  </w:r>
                  <w:proofErr w:type="gramEnd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07/06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56364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总学时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64*4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563649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总人数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333</w:t>
                  </w:r>
                </w:p>
              </w:tc>
            </w:tr>
            <w:tr w:rsidR="008632E5" w:rsidRPr="004257EE" w:rsidTr="006318EF">
              <w:trPr>
                <w:jc w:val="center"/>
              </w:trPr>
              <w:tc>
                <w:tcPr>
                  <w:tcW w:w="2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毕业设计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6318EF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软工、网工、计科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05/06/07/08/09/10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6318EF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总周数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18*6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2E5" w:rsidRPr="004257EE" w:rsidRDefault="008632E5" w:rsidP="006318EF">
                  <w:pPr>
                    <w:spacing w:line="200" w:lineRule="exact"/>
                    <w:jc w:val="lef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总人数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70</w:t>
                  </w:r>
                </w:p>
              </w:tc>
            </w:tr>
          </w:tbl>
          <w:p w:rsidR="008632E5" w:rsidRPr="00880D44" w:rsidRDefault="008632E5">
            <w:pPr>
              <w:widowControl/>
              <w:spacing w:line="240" w:lineRule="exact"/>
              <w:jc w:val="left"/>
              <w:rPr>
                <w:rFonts w:eastAsia="楷体_GB2312"/>
                <w:b/>
                <w:bCs/>
                <w:sz w:val="18"/>
                <w:szCs w:val="18"/>
              </w:rPr>
            </w:pPr>
            <w:r w:rsidRPr="00880D44">
              <w:rPr>
                <w:rFonts w:eastAsia="楷体_GB2312" w:hint="eastAsia"/>
                <w:b/>
                <w:bCs/>
                <w:sz w:val="18"/>
                <w:szCs w:val="18"/>
              </w:rPr>
              <w:t>二、质量工程与教改项目</w:t>
            </w:r>
          </w:p>
          <w:tbl>
            <w:tblPr>
              <w:tblW w:w="0" w:type="auto"/>
              <w:jc w:val="center"/>
              <w:tblLayout w:type="fixed"/>
              <w:tblLook w:val="0000"/>
            </w:tblPr>
            <w:tblGrid>
              <w:gridCol w:w="3868"/>
              <w:gridCol w:w="784"/>
              <w:gridCol w:w="2805"/>
              <w:gridCol w:w="1185"/>
            </w:tblGrid>
            <w:tr w:rsidR="008632E5" w:rsidRPr="00880D44" w:rsidTr="00151F58">
              <w:trPr>
                <w:jc w:val="center"/>
              </w:trPr>
              <w:tc>
                <w:tcPr>
                  <w:tcW w:w="386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83180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 xml:space="preserve">1.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计算机科学与技术（服务外包方向）国家特色专业建设点</w:t>
                  </w:r>
                </w:p>
              </w:tc>
              <w:tc>
                <w:tcPr>
                  <w:tcW w:w="784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国家级</w:t>
                  </w:r>
                </w:p>
              </w:tc>
              <w:tc>
                <w:tcPr>
                  <w:tcW w:w="280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443F53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主</w:t>
                  </w:r>
                  <w:proofErr w:type="gramStart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研</w:t>
                  </w:r>
                  <w:proofErr w:type="gramEnd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，负责申报建设结题</w:t>
                  </w:r>
                </w:p>
              </w:tc>
              <w:tc>
                <w:tcPr>
                  <w:tcW w:w="118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2012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结题</w:t>
                  </w:r>
                </w:p>
              </w:tc>
            </w:tr>
            <w:tr w:rsidR="008632E5" w:rsidRPr="00880D44" w:rsidTr="00151F58">
              <w:trPr>
                <w:jc w:val="center"/>
              </w:trPr>
              <w:tc>
                <w:tcPr>
                  <w:tcW w:w="386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83180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 xml:space="preserve">2.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软件工程国家级卓越工程师计划</w:t>
                  </w:r>
                </w:p>
              </w:tc>
              <w:tc>
                <w:tcPr>
                  <w:tcW w:w="784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国家级</w:t>
                  </w:r>
                </w:p>
              </w:tc>
              <w:tc>
                <w:tcPr>
                  <w:tcW w:w="280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443F53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主</w:t>
                  </w:r>
                  <w:proofErr w:type="gramStart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研</w:t>
                  </w:r>
                  <w:proofErr w:type="gramEnd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，负责申报建设</w:t>
                  </w:r>
                </w:p>
              </w:tc>
              <w:tc>
                <w:tcPr>
                  <w:tcW w:w="118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2012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立项</w:t>
                  </w:r>
                </w:p>
              </w:tc>
            </w:tr>
            <w:tr w:rsidR="008632E5" w:rsidRPr="00880D44" w:rsidTr="00151F58">
              <w:trPr>
                <w:jc w:val="center"/>
              </w:trPr>
              <w:tc>
                <w:tcPr>
                  <w:tcW w:w="386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83180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 xml:space="preserve">3.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四川省软件工程特色专业</w:t>
                  </w:r>
                </w:p>
              </w:tc>
              <w:tc>
                <w:tcPr>
                  <w:tcW w:w="784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省级</w:t>
                  </w:r>
                </w:p>
              </w:tc>
              <w:tc>
                <w:tcPr>
                  <w:tcW w:w="280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443F53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主</w:t>
                  </w:r>
                  <w:proofErr w:type="gramStart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研</w:t>
                  </w:r>
                  <w:proofErr w:type="gramEnd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，负责申报建设结题</w:t>
                  </w:r>
                </w:p>
              </w:tc>
              <w:tc>
                <w:tcPr>
                  <w:tcW w:w="118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2011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结题</w:t>
                  </w:r>
                </w:p>
              </w:tc>
            </w:tr>
            <w:tr w:rsidR="008632E5" w:rsidRPr="00880D44" w:rsidTr="00151F58">
              <w:trPr>
                <w:jc w:val="center"/>
              </w:trPr>
              <w:tc>
                <w:tcPr>
                  <w:tcW w:w="386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83180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 xml:space="preserve">4.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计算机科学与技术省级卓越工程师计划</w:t>
                  </w:r>
                </w:p>
              </w:tc>
              <w:tc>
                <w:tcPr>
                  <w:tcW w:w="784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省级</w:t>
                  </w:r>
                </w:p>
              </w:tc>
              <w:tc>
                <w:tcPr>
                  <w:tcW w:w="280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443F53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主</w:t>
                  </w:r>
                  <w:proofErr w:type="gramStart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研</w:t>
                  </w:r>
                  <w:proofErr w:type="gramEnd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，负责申报建设结题</w:t>
                  </w:r>
                </w:p>
              </w:tc>
              <w:tc>
                <w:tcPr>
                  <w:tcW w:w="118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2013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立项</w:t>
                  </w:r>
                </w:p>
              </w:tc>
            </w:tr>
            <w:tr w:rsidR="008632E5" w:rsidRPr="00880D44" w:rsidTr="00151F58">
              <w:trPr>
                <w:jc w:val="center"/>
              </w:trPr>
              <w:tc>
                <w:tcPr>
                  <w:tcW w:w="386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83180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 xml:space="preserve">5.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成都统筹城乡教育综合改革背景下市属高校高素质、应用型软件服务外包省级实验区</w:t>
                  </w:r>
                </w:p>
              </w:tc>
              <w:tc>
                <w:tcPr>
                  <w:tcW w:w="784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5C71AB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省级</w:t>
                  </w:r>
                </w:p>
              </w:tc>
              <w:tc>
                <w:tcPr>
                  <w:tcW w:w="280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DE0E6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主</w:t>
                  </w:r>
                  <w:proofErr w:type="gramStart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研</w:t>
                  </w:r>
                  <w:proofErr w:type="gramEnd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，负责申报建设结题</w:t>
                  </w:r>
                </w:p>
              </w:tc>
              <w:tc>
                <w:tcPr>
                  <w:tcW w:w="118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5C71AB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2013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结题</w:t>
                  </w:r>
                </w:p>
              </w:tc>
            </w:tr>
            <w:tr w:rsidR="008632E5" w:rsidRPr="00880D44" w:rsidTr="00151F58">
              <w:trPr>
                <w:jc w:val="center"/>
              </w:trPr>
              <w:tc>
                <w:tcPr>
                  <w:tcW w:w="386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83180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 xml:space="preserve">6.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实用型软件人才培养模式创新实验区</w:t>
                  </w:r>
                </w:p>
              </w:tc>
              <w:tc>
                <w:tcPr>
                  <w:tcW w:w="784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5C71AB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校级</w:t>
                  </w:r>
                </w:p>
              </w:tc>
              <w:tc>
                <w:tcPr>
                  <w:tcW w:w="280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DE0E6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主</w:t>
                  </w:r>
                  <w:proofErr w:type="gramStart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研</w:t>
                  </w:r>
                  <w:proofErr w:type="gramEnd"/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，负责申报建设和结题</w:t>
                  </w:r>
                </w:p>
              </w:tc>
              <w:tc>
                <w:tcPr>
                  <w:tcW w:w="118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5C71AB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2013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结题</w:t>
                  </w:r>
                </w:p>
              </w:tc>
            </w:tr>
            <w:tr w:rsidR="008632E5" w:rsidRPr="00880D44" w:rsidTr="00151F58">
              <w:trPr>
                <w:jc w:val="center"/>
              </w:trPr>
              <w:tc>
                <w:tcPr>
                  <w:tcW w:w="386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83180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7. XML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技术及应用精品课程校级</w:t>
                  </w:r>
                </w:p>
              </w:tc>
              <w:tc>
                <w:tcPr>
                  <w:tcW w:w="784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5C71AB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校级</w:t>
                  </w:r>
                </w:p>
              </w:tc>
              <w:tc>
                <w:tcPr>
                  <w:tcW w:w="280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主持</w:t>
                  </w:r>
                </w:p>
              </w:tc>
              <w:tc>
                <w:tcPr>
                  <w:tcW w:w="118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5C71AB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2011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结题</w:t>
                  </w:r>
                </w:p>
              </w:tc>
            </w:tr>
            <w:tr w:rsidR="008632E5" w:rsidRPr="00880D44" w:rsidTr="00151F58">
              <w:trPr>
                <w:jc w:val="center"/>
              </w:trPr>
              <w:tc>
                <w:tcPr>
                  <w:tcW w:w="386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83180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8. C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语言综合项目实训校级教材立项</w:t>
                  </w:r>
                </w:p>
              </w:tc>
              <w:tc>
                <w:tcPr>
                  <w:tcW w:w="784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151F58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校级</w:t>
                  </w:r>
                </w:p>
              </w:tc>
              <w:tc>
                <w:tcPr>
                  <w:tcW w:w="280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主持</w:t>
                  </w:r>
                </w:p>
              </w:tc>
              <w:tc>
                <w:tcPr>
                  <w:tcW w:w="118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5C71AB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2013-2015</w:t>
                  </w:r>
                </w:p>
              </w:tc>
            </w:tr>
            <w:tr w:rsidR="008632E5" w:rsidRPr="00880D44" w:rsidTr="00151F58">
              <w:trPr>
                <w:jc w:val="center"/>
              </w:trPr>
              <w:tc>
                <w:tcPr>
                  <w:tcW w:w="386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83180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 xml:space="preserve">9.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基于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MOOCs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课堂教学模式改革与实践</w:t>
                  </w:r>
                </w:p>
              </w:tc>
              <w:tc>
                <w:tcPr>
                  <w:tcW w:w="784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省级</w:t>
                  </w:r>
                </w:p>
              </w:tc>
              <w:tc>
                <w:tcPr>
                  <w:tcW w:w="280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主持</w:t>
                  </w:r>
                </w:p>
              </w:tc>
              <w:tc>
                <w:tcPr>
                  <w:tcW w:w="118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5C71AB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2014-2015</w:t>
                  </w:r>
                </w:p>
              </w:tc>
            </w:tr>
            <w:tr w:rsidR="008632E5" w:rsidRPr="00880D44" w:rsidTr="00151F58">
              <w:trPr>
                <w:jc w:val="center"/>
              </w:trPr>
              <w:tc>
                <w:tcPr>
                  <w:tcW w:w="386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51899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10. C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语言程序设计精品开放课程校级</w:t>
                  </w:r>
                </w:p>
              </w:tc>
              <w:tc>
                <w:tcPr>
                  <w:tcW w:w="784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校级</w:t>
                  </w:r>
                </w:p>
              </w:tc>
              <w:tc>
                <w:tcPr>
                  <w:tcW w:w="280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主持</w:t>
                  </w:r>
                </w:p>
              </w:tc>
              <w:tc>
                <w:tcPr>
                  <w:tcW w:w="1185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337E01">
                  <w:pPr>
                    <w:widowControl/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2012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结题</w:t>
                  </w:r>
                </w:p>
              </w:tc>
            </w:tr>
          </w:tbl>
          <w:p w:rsidR="008632E5" w:rsidRPr="00880D44" w:rsidRDefault="008632E5">
            <w:pPr>
              <w:spacing w:line="240" w:lineRule="exact"/>
              <w:rPr>
                <w:rFonts w:eastAsia="楷体_GB2312"/>
                <w:sz w:val="18"/>
                <w:szCs w:val="18"/>
              </w:rPr>
            </w:pPr>
            <w:r w:rsidRPr="00880D44">
              <w:rPr>
                <w:rFonts w:eastAsia="楷体_GB2312" w:hint="eastAsia"/>
                <w:b/>
                <w:bCs/>
                <w:sz w:val="18"/>
                <w:szCs w:val="18"/>
              </w:rPr>
              <w:t>三、实验室建设</w:t>
            </w:r>
            <w:r w:rsidRPr="00880D44">
              <w:rPr>
                <w:rFonts w:eastAsia="楷体_GB2312" w:hint="eastAsia"/>
                <w:sz w:val="18"/>
                <w:szCs w:val="18"/>
              </w:rPr>
              <w:t>：分管实验教学工作，组织申报学校实验室建设项目四项，组织计算机应用四川省实验教学示范中心项目的申报、建设与结题，组织开展制定实验教学相关规范及管理制度等。</w:t>
            </w:r>
          </w:p>
          <w:p w:rsidR="008632E5" w:rsidRDefault="008632E5">
            <w:pPr>
              <w:spacing w:line="240" w:lineRule="exact"/>
              <w:rPr>
                <w:rFonts w:ascii="仿宋_GB2312" w:eastAsia="仿宋_GB2312" w:hAnsi="仿宋_GB2312"/>
                <w:b/>
                <w:bCs/>
                <w:sz w:val="18"/>
                <w:szCs w:val="18"/>
              </w:rPr>
            </w:pPr>
            <w:r w:rsidRPr="00880D44">
              <w:rPr>
                <w:rFonts w:ascii="仿宋_GB2312" w:eastAsia="仿宋_GB2312" w:hAnsi="仿宋_GB2312" w:hint="eastAsia"/>
                <w:b/>
                <w:bCs/>
                <w:sz w:val="18"/>
                <w:szCs w:val="18"/>
              </w:rPr>
              <w:t>四、</w:t>
            </w:r>
            <w:r>
              <w:rPr>
                <w:rFonts w:ascii="仿宋_GB2312" w:eastAsia="仿宋_GB2312" w:hAnsi="仿宋_GB2312" w:hint="eastAsia"/>
                <w:b/>
                <w:bCs/>
                <w:sz w:val="18"/>
                <w:szCs w:val="18"/>
              </w:rPr>
              <w:t>教学</w:t>
            </w:r>
            <w:r w:rsidRPr="00880D44">
              <w:rPr>
                <w:rFonts w:ascii="仿宋_GB2312" w:eastAsia="仿宋_GB2312" w:hAnsi="仿宋_GB2312" w:hint="eastAsia"/>
                <w:b/>
                <w:bCs/>
                <w:sz w:val="18"/>
                <w:szCs w:val="18"/>
              </w:rPr>
              <w:t>获奖</w:t>
            </w:r>
          </w:p>
          <w:tbl>
            <w:tblPr>
              <w:tblpPr w:leftFromText="180" w:rightFromText="180" w:vertAnchor="page" w:horzAnchor="margin" w:tblpY="5593"/>
              <w:tblOverlap w:val="never"/>
              <w:tblW w:w="8931" w:type="dxa"/>
              <w:tblLayout w:type="fixed"/>
              <w:tblLook w:val="0000"/>
            </w:tblPr>
            <w:tblGrid>
              <w:gridCol w:w="1020"/>
              <w:gridCol w:w="4592"/>
              <w:gridCol w:w="2328"/>
              <w:gridCol w:w="991"/>
            </w:tblGrid>
            <w:tr w:rsidR="008632E5" w:rsidRPr="00880D44" w:rsidTr="00B7023D">
              <w:trPr>
                <w:trHeight w:val="166"/>
              </w:trPr>
              <w:tc>
                <w:tcPr>
                  <w:tcW w:w="1020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1.</w:t>
                  </w:r>
                  <w:r w:rsidR="00841323">
                    <w:rPr>
                      <w:rFonts w:eastAsia="楷体_GB2312" w:hint="eastAsia"/>
                      <w:sz w:val="18"/>
                      <w:szCs w:val="18"/>
                    </w:rPr>
                    <w:t xml:space="preserve">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2010.03</w:t>
                  </w:r>
                </w:p>
              </w:tc>
              <w:tc>
                <w:tcPr>
                  <w:tcW w:w="4592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0237B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基于企业需求的实用型软件人才培养平台构建与实践</w:t>
                  </w:r>
                </w:p>
              </w:tc>
              <w:tc>
                <w:tcPr>
                  <w:tcW w:w="232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省级教学成果三等奖</w:t>
                  </w:r>
                </w:p>
              </w:tc>
              <w:tc>
                <w:tcPr>
                  <w:tcW w:w="991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0237B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排名第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3</w:t>
                  </w:r>
                </w:p>
              </w:tc>
            </w:tr>
            <w:tr w:rsidR="008632E5" w:rsidRPr="00880D44" w:rsidTr="00B7023D">
              <w:trPr>
                <w:trHeight w:val="166"/>
              </w:trPr>
              <w:tc>
                <w:tcPr>
                  <w:tcW w:w="1020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2.</w:t>
                  </w:r>
                  <w:r w:rsidR="00841323">
                    <w:rPr>
                      <w:rFonts w:eastAsia="楷体_GB2312" w:hint="eastAsia"/>
                      <w:sz w:val="18"/>
                      <w:szCs w:val="18"/>
                    </w:rPr>
                    <w:t xml:space="preserve">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2008.09</w:t>
                  </w:r>
                </w:p>
              </w:tc>
              <w:tc>
                <w:tcPr>
                  <w:tcW w:w="4592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基于企业需求的实用型软件人才培养平台构建</w:t>
                  </w:r>
                </w:p>
              </w:tc>
              <w:tc>
                <w:tcPr>
                  <w:tcW w:w="232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校级教学成果一等奖</w:t>
                  </w:r>
                </w:p>
              </w:tc>
              <w:tc>
                <w:tcPr>
                  <w:tcW w:w="991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排名第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</w:t>
                  </w:r>
                </w:p>
              </w:tc>
            </w:tr>
            <w:tr w:rsidR="008632E5" w:rsidRPr="00880D44" w:rsidTr="00B7023D">
              <w:trPr>
                <w:trHeight w:val="166"/>
              </w:trPr>
              <w:tc>
                <w:tcPr>
                  <w:tcW w:w="1020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3.</w:t>
                  </w:r>
                  <w:r w:rsidR="00841323">
                    <w:rPr>
                      <w:rFonts w:eastAsia="楷体_GB2312" w:hint="eastAsia"/>
                      <w:sz w:val="18"/>
                      <w:szCs w:val="18"/>
                    </w:rPr>
                    <w:t xml:space="preserve">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2012.10</w:t>
                  </w:r>
                </w:p>
              </w:tc>
              <w:tc>
                <w:tcPr>
                  <w:tcW w:w="4592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41323" w:rsidP="00805967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>
                    <w:rPr>
                      <w:rFonts w:eastAsia="楷体_GB2312" w:hint="eastAsia"/>
                      <w:sz w:val="18"/>
                      <w:szCs w:val="18"/>
                    </w:rPr>
                    <w:t>高素质应用型软件人才核心竞争力培养体系构建</w:t>
                  </w:r>
                  <w:r w:rsidR="008632E5" w:rsidRPr="004257EE">
                    <w:rPr>
                      <w:rFonts w:eastAsia="楷体_GB2312" w:hint="eastAsia"/>
                      <w:sz w:val="18"/>
                      <w:szCs w:val="18"/>
                    </w:rPr>
                    <w:t>实践</w:t>
                  </w:r>
                </w:p>
              </w:tc>
              <w:tc>
                <w:tcPr>
                  <w:tcW w:w="232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校级教学成果二等奖</w:t>
                  </w:r>
                </w:p>
              </w:tc>
              <w:tc>
                <w:tcPr>
                  <w:tcW w:w="991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排名第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</w:t>
                  </w:r>
                </w:p>
              </w:tc>
            </w:tr>
            <w:tr w:rsidR="008632E5" w:rsidRPr="00880D44" w:rsidTr="00B7023D">
              <w:trPr>
                <w:trHeight w:val="178"/>
              </w:trPr>
              <w:tc>
                <w:tcPr>
                  <w:tcW w:w="1020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4.</w:t>
                  </w:r>
                  <w:r w:rsidR="00841323">
                    <w:rPr>
                      <w:rFonts w:eastAsia="楷体_GB2312" w:hint="eastAsia"/>
                      <w:sz w:val="18"/>
                      <w:szCs w:val="18"/>
                    </w:rPr>
                    <w:t xml:space="preserve">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2010.12</w:t>
                  </w:r>
                </w:p>
              </w:tc>
              <w:tc>
                <w:tcPr>
                  <w:tcW w:w="4592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网络课堂在线教学平台</w:t>
                  </w:r>
                </w:p>
              </w:tc>
              <w:tc>
                <w:tcPr>
                  <w:tcW w:w="232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11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届全国多媒体优秀奖</w:t>
                  </w:r>
                </w:p>
              </w:tc>
              <w:tc>
                <w:tcPr>
                  <w:tcW w:w="991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排名第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</w:t>
                  </w:r>
                </w:p>
              </w:tc>
            </w:tr>
            <w:tr w:rsidR="008632E5" w:rsidRPr="00880D44" w:rsidTr="00B7023D">
              <w:trPr>
                <w:trHeight w:val="160"/>
              </w:trPr>
              <w:tc>
                <w:tcPr>
                  <w:tcW w:w="1020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5.</w:t>
                  </w:r>
                  <w:r w:rsidR="00841323">
                    <w:rPr>
                      <w:rFonts w:eastAsia="楷体_GB2312" w:hint="eastAsia"/>
                      <w:sz w:val="18"/>
                      <w:szCs w:val="18"/>
                    </w:rPr>
                    <w:t xml:space="preserve">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2010.06</w:t>
                  </w:r>
                </w:p>
              </w:tc>
              <w:tc>
                <w:tcPr>
                  <w:tcW w:w="4592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E0237B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通用课程在线教与学平台</w:t>
                  </w:r>
                </w:p>
              </w:tc>
              <w:tc>
                <w:tcPr>
                  <w:tcW w:w="232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校级多媒体大赛二等奖</w:t>
                  </w:r>
                </w:p>
              </w:tc>
              <w:tc>
                <w:tcPr>
                  <w:tcW w:w="991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排名第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1</w:t>
                  </w:r>
                </w:p>
              </w:tc>
            </w:tr>
            <w:tr w:rsidR="008632E5" w:rsidRPr="00880D44" w:rsidTr="00B7023D">
              <w:trPr>
                <w:trHeight w:val="223"/>
              </w:trPr>
              <w:tc>
                <w:tcPr>
                  <w:tcW w:w="1020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6.</w:t>
                  </w:r>
                  <w:r w:rsidR="00841323">
                    <w:rPr>
                      <w:rFonts w:eastAsia="楷体_GB2312" w:hint="eastAsia"/>
                      <w:sz w:val="18"/>
                      <w:szCs w:val="18"/>
                    </w:rPr>
                    <w:t xml:space="preserve">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2014.09</w:t>
                  </w:r>
                </w:p>
              </w:tc>
              <w:tc>
                <w:tcPr>
                  <w:tcW w:w="4592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C8459D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>
                    <w:rPr>
                      <w:rFonts w:eastAsia="楷体_GB2312" w:hint="eastAsia"/>
                      <w:sz w:val="18"/>
                      <w:szCs w:val="18"/>
                    </w:rPr>
                    <w:t>第五届</w:t>
                  </w:r>
                  <w:r w:rsidR="008632E5" w:rsidRPr="004257EE">
                    <w:rPr>
                      <w:rFonts w:eastAsia="楷体_GB2312" w:hint="eastAsia"/>
                      <w:sz w:val="18"/>
                      <w:szCs w:val="18"/>
                    </w:rPr>
                    <w:t>全国大学生服务外包</w:t>
                  </w:r>
                  <w:r>
                    <w:rPr>
                      <w:rFonts w:eastAsia="楷体_GB2312" w:hint="eastAsia"/>
                      <w:sz w:val="18"/>
                      <w:szCs w:val="18"/>
                    </w:rPr>
                    <w:t>创新创业</w:t>
                  </w:r>
                  <w:r w:rsidR="008632E5" w:rsidRPr="004257EE">
                    <w:rPr>
                      <w:rFonts w:eastAsia="楷体_GB2312" w:hint="eastAsia"/>
                      <w:sz w:val="18"/>
                      <w:szCs w:val="18"/>
                    </w:rPr>
                    <w:t>大赛</w:t>
                  </w:r>
                  <w:r>
                    <w:rPr>
                      <w:rFonts w:eastAsia="楷体_GB2312" w:hint="eastAsia"/>
                      <w:sz w:val="18"/>
                      <w:szCs w:val="18"/>
                    </w:rPr>
                    <w:t>企业命题组</w:t>
                  </w:r>
                </w:p>
              </w:tc>
              <w:tc>
                <w:tcPr>
                  <w:tcW w:w="232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国家级</w:t>
                  </w:r>
                  <w:r w:rsidR="00C8459D">
                    <w:rPr>
                      <w:rFonts w:eastAsia="楷体_GB2312" w:hint="eastAsia"/>
                      <w:sz w:val="18"/>
                      <w:szCs w:val="18"/>
                    </w:rPr>
                    <w:t>团体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一等奖</w:t>
                  </w:r>
                </w:p>
              </w:tc>
              <w:tc>
                <w:tcPr>
                  <w:tcW w:w="991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945B12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指导教师</w:t>
                  </w:r>
                </w:p>
              </w:tc>
            </w:tr>
            <w:tr w:rsidR="008632E5" w:rsidRPr="00880D44" w:rsidTr="00B7023D">
              <w:trPr>
                <w:trHeight w:val="72"/>
              </w:trPr>
              <w:tc>
                <w:tcPr>
                  <w:tcW w:w="1020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7.</w:t>
                  </w:r>
                  <w:r w:rsidR="00841323">
                    <w:rPr>
                      <w:rFonts w:eastAsia="楷体_GB2312" w:hint="eastAsia"/>
                      <w:sz w:val="18"/>
                      <w:szCs w:val="18"/>
                    </w:rPr>
                    <w:t xml:space="preserve"> 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2013.06</w:t>
                  </w:r>
                </w:p>
              </w:tc>
              <w:tc>
                <w:tcPr>
                  <w:tcW w:w="4592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指导学生获奖：无线手机精灵</w:t>
                  </w:r>
                </w:p>
              </w:tc>
              <w:tc>
                <w:tcPr>
                  <w:tcW w:w="232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DE1D48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省</w:t>
                  </w:r>
                  <w:r>
                    <w:rPr>
                      <w:rFonts w:eastAsia="楷体_GB2312" w:hint="eastAsia"/>
                      <w:sz w:val="18"/>
                      <w:szCs w:val="18"/>
                    </w:rPr>
                    <w:t>计算机</w:t>
                  </w: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设计大赛二等奖</w:t>
                  </w:r>
                </w:p>
              </w:tc>
              <w:tc>
                <w:tcPr>
                  <w:tcW w:w="991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4257EE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4257EE">
                    <w:rPr>
                      <w:rFonts w:eastAsia="楷体_GB2312" w:hint="eastAsia"/>
                      <w:sz w:val="18"/>
                      <w:szCs w:val="18"/>
                    </w:rPr>
                    <w:t>指导教师</w:t>
                  </w:r>
                </w:p>
              </w:tc>
            </w:tr>
            <w:tr w:rsidR="008632E5" w:rsidRPr="00880D44" w:rsidTr="00B7023D">
              <w:trPr>
                <w:trHeight w:val="72"/>
              </w:trPr>
              <w:tc>
                <w:tcPr>
                  <w:tcW w:w="1020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880D44" w:rsidRDefault="008632E5" w:rsidP="00C3353A">
                  <w:pPr>
                    <w:spacing w:line="200" w:lineRule="exact"/>
                    <w:rPr>
                      <w:rFonts w:ascii="仿宋_GB2312" w:eastAsia="仿宋_GB2312" w:hAnsi="仿宋_GB2312"/>
                      <w:bCs/>
                      <w:sz w:val="18"/>
                      <w:szCs w:val="18"/>
                    </w:rPr>
                  </w:pPr>
                  <w:r w:rsidRPr="00DE0E61">
                    <w:rPr>
                      <w:rFonts w:eastAsia="楷体_GB2312" w:hint="eastAsia"/>
                      <w:sz w:val="18"/>
                      <w:szCs w:val="18"/>
                    </w:rPr>
                    <w:t>8.</w:t>
                  </w:r>
                  <w:r w:rsidR="00841323">
                    <w:rPr>
                      <w:rFonts w:eastAsia="楷体_GB2312" w:hint="eastAsia"/>
                      <w:sz w:val="18"/>
                      <w:szCs w:val="18"/>
                    </w:rPr>
                    <w:t xml:space="preserve"> </w:t>
                  </w:r>
                  <w:r w:rsidRPr="00DE0E61">
                    <w:rPr>
                      <w:rFonts w:eastAsia="楷体_GB2312" w:hint="eastAsia"/>
                      <w:sz w:val="18"/>
                      <w:szCs w:val="18"/>
                    </w:rPr>
                    <w:t>2014.06</w:t>
                  </w:r>
                </w:p>
              </w:tc>
              <w:tc>
                <w:tcPr>
                  <w:tcW w:w="4592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880D44" w:rsidRDefault="008632E5" w:rsidP="00C3353A">
                  <w:pPr>
                    <w:spacing w:line="200" w:lineRule="exact"/>
                    <w:rPr>
                      <w:rFonts w:ascii="仿宋_GB2312" w:eastAsia="仿宋_GB2312" w:hAnsi="仿宋_GB2312"/>
                      <w:bCs/>
                      <w:sz w:val="18"/>
                      <w:szCs w:val="18"/>
                    </w:rPr>
                  </w:pPr>
                  <w:r w:rsidRPr="00DE0E61">
                    <w:rPr>
                      <w:rFonts w:eastAsia="楷体_GB2312" w:hint="eastAsia"/>
                      <w:sz w:val="18"/>
                      <w:szCs w:val="18"/>
                    </w:rPr>
                    <w:t>指导学生获奖</w:t>
                  </w:r>
                  <w:r w:rsidRPr="00880D44">
                    <w:rPr>
                      <w:rFonts w:ascii="仿宋_GB2312" w:eastAsia="仿宋_GB2312" w:hAnsi="仿宋_GB2312" w:hint="eastAsia"/>
                      <w:bCs/>
                      <w:sz w:val="18"/>
                      <w:szCs w:val="18"/>
                    </w:rPr>
                    <w:t>：</w:t>
                  </w:r>
                  <w:r w:rsidRPr="00DE0E61">
                    <w:rPr>
                      <w:rFonts w:eastAsia="楷体_GB2312" w:hint="eastAsia"/>
                      <w:sz w:val="18"/>
                      <w:szCs w:val="18"/>
                    </w:rPr>
                    <w:t>领航人生</w:t>
                  </w:r>
                </w:p>
              </w:tc>
              <w:tc>
                <w:tcPr>
                  <w:tcW w:w="232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DE0E61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>
                    <w:rPr>
                      <w:rFonts w:eastAsia="楷体_GB2312" w:hint="eastAsia"/>
                      <w:sz w:val="18"/>
                      <w:szCs w:val="18"/>
                    </w:rPr>
                    <w:t>省计算机</w:t>
                  </w:r>
                  <w:r w:rsidRPr="00DE0E61">
                    <w:rPr>
                      <w:rFonts w:eastAsia="楷体_GB2312" w:hint="eastAsia"/>
                      <w:sz w:val="18"/>
                      <w:szCs w:val="18"/>
                    </w:rPr>
                    <w:t>设计大赛二等奖</w:t>
                  </w:r>
                </w:p>
              </w:tc>
              <w:tc>
                <w:tcPr>
                  <w:tcW w:w="991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DE0E61" w:rsidRDefault="008632E5" w:rsidP="00C3353A">
                  <w:pPr>
                    <w:spacing w:line="200" w:lineRule="exact"/>
                    <w:rPr>
                      <w:rFonts w:eastAsia="楷体_GB2312"/>
                      <w:sz w:val="18"/>
                      <w:szCs w:val="18"/>
                    </w:rPr>
                  </w:pPr>
                  <w:r w:rsidRPr="00DE0E61">
                    <w:rPr>
                      <w:rFonts w:eastAsia="楷体_GB2312" w:hint="eastAsia"/>
                      <w:sz w:val="18"/>
                      <w:szCs w:val="18"/>
                    </w:rPr>
                    <w:t>指导教师</w:t>
                  </w:r>
                </w:p>
              </w:tc>
            </w:tr>
            <w:tr w:rsidR="008632E5" w:rsidRPr="00880D44" w:rsidTr="00B7023D">
              <w:trPr>
                <w:trHeight w:val="72"/>
              </w:trPr>
              <w:tc>
                <w:tcPr>
                  <w:tcW w:w="1020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880D44" w:rsidRDefault="008632E5" w:rsidP="00C3353A">
                  <w:pPr>
                    <w:spacing w:line="200" w:lineRule="exact"/>
                    <w:rPr>
                      <w:rFonts w:ascii="仿宋_GB2312" w:eastAsia="仿宋_GB2312" w:hAnsi="仿宋_GB2312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592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880D44" w:rsidRDefault="008632E5" w:rsidP="00C3353A">
                  <w:pPr>
                    <w:spacing w:line="200" w:lineRule="exact"/>
                    <w:rPr>
                      <w:rFonts w:ascii="仿宋_GB2312" w:eastAsia="仿宋_GB2312" w:hAnsi="仿宋_GB2312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328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880D44" w:rsidRDefault="008632E5" w:rsidP="00C3353A">
                  <w:pPr>
                    <w:spacing w:line="200" w:lineRule="exact"/>
                    <w:rPr>
                      <w:rFonts w:ascii="仿宋_GB2312" w:eastAsia="仿宋_GB2312" w:hAnsi="仿宋_GB2312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1" w:type="dxa"/>
                  <w:tcBorders>
                    <w:tl2br w:val="nil"/>
                    <w:tr2bl w:val="nil"/>
                  </w:tcBorders>
                  <w:vAlign w:val="center"/>
                </w:tcPr>
                <w:p w:rsidR="008632E5" w:rsidRPr="00880D44" w:rsidRDefault="008632E5" w:rsidP="00C3353A">
                  <w:pPr>
                    <w:spacing w:line="200" w:lineRule="exact"/>
                    <w:rPr>
                      <w:rFonts w:ascii="仿宋_GB2312" w:eastAsia="仿宋_GB2312" w:hAnsi="仿宋_GB2312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8632E5" w:rsidRPr="00880D44" w:rsidRDefault="008632E5" w:rsidP="00C3353A">
            <w:pPr>
              <w:spacing w:line="30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1" w:type="dxa"/>
            <w:vMerge/>
            <w:tcBorders>
              <w:bottom w:val="single" w:sz="4" w:space="0" w:color="auto"/>
            </w:tcBorders>
          </w:tcPr>
          <w:p w:rsidR="008632E5" w:rsidRPr="00880D44" w:rsidRDefault="008632E5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471" w:type="dxa"/>
            <w:gridSpan w:val="22"/>
            <w:vMerge/>
            <w:tcBorders>
              <w:bottom w:val="single" w:sz="4" w:space="0" w:color="auto"/>
            </w:tcBorders>
          </w:tcPr>
          <w:p w:rsidR="008632E5" w:rsidRPr="00880D44" w:rsidRDefault="008632E5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1A402D">
        <w:trPr>
          <w:cantSplit/>
          <w:trHeight w:val="299"/>
          <w:jc w:val="center"/>
        </w:trPr>
        <w:tc>
          <w:tcPr>
            <w:tcW w:w="890" w:type="dxa"/>
            <w:vMerge/>
            <w:textDirection w:val="tbRlV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231" w:type="dxa"/>
            <w:gridSpan w:val="19"/>
            <w:vMerge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032" w:type="dxa"/>
            <w:gridSpan w:val="7"/>
            <w:tcBorders>
              <w:bottom w:val="nil"/>
            </w:tcBorders>
            <w:vAlign w:val="center"/>
          </w:tcPr>
          <w:p w:rsidR="00C96E8C" w:rsidRPr="00385B18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任现职以来师德师</w:t>
            </w:r>
            <w:proofErr w:type="gramStart"/>
            <w:r w:rsidRPr="00385B18">
              <w:rPr>
                <w:rFonts w:ascii="仿宋_GB2312" w:eastAsia="仿宋_GB2312" w:hint="eastAsia"/>
                <w:szCs w:val="21"/>
              </w:rPr>
              <w:t>风总体</w:t>
            </w:r>
            <w:proofErr w:type="gramEnd"/>
            <w:r w:rsidRPr="00385B18">
              <w:rPr>
                <w:rFonts w:ascii="仿宋_GB2312" w:eastAsia="仿宋_GB2312" w:hint="eastAsia"/>
                <w:szCs w:val="21"/>
              </w:rPr>
              <w:t>评价</w:t>
            </w:r>
          </w:p>
        </w:tc>
        <w:tc>
          <w:tcPr>
            <w:tcW w:w="1152" w:type="dxa"/>
            <w:gridSpan w:val="3"/>
            <w:tcBorders>
              <w:bottom w:val="nil"/>
            </w:tcBorders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优秀</w:t>
            </w:r>
          </w:p>
        </w:tc>
        <w:tc>
          <w:tcPr>
            <w:tcW w:w="1017" w:type="dxa"/>
            <w:gridSpan w:val="2"/>
            <w:tcBorders>
              <w:bottom w:val="nil"/>
            </w:tcBorders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bottom w:val="nil"/>
            </w:tcBorders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良好</w:t>
            </w:r>
          </w:p>
        </w:tc>
        <w:tc>
          <w:tcPr>
            <w:tcW w:w="898" w:type="dxa"/>
            <w:gridSpan w:val="2"/>
            <w:tcBorders>
              <w:bottom w:val="nil"/>
            </w:tcBorders>
            <w:vAlign w:val="center"/>
          </w:tcPr>
          <w:p w:rsidR="00C96E8C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</w:rPr>
              <w:t>√</w:t>
            </w: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合格</w:t>
            </w:r>
          </w:p>
        </w:tc>
        <w:tc>
          <w:tcPr>
            <w:tcW w:w="795" w:type="dxa"/>
            <w:gridSpan w:val="2"/>
            <w:tcBorders>
              <w:bottom w:val="nil"/>
            </w:tcBorders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bottom w:val="nil"/>
            </w:tcBorders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不合格</w:t>
            </w:r>
          </w:p>
        </w:tc>
        <w:tc>
          <w:tcPr>
            <w:tcW w:w="701" w:type="dxa"/>
            <w:gridSpan w:val="2"/>
            <w:tcBorders>
              <w:bottom w:val="nil"/>
            </w:tcBorders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1A402D">
        <w:trPr>
          <w:cantSplit/>
          <w:trHeight w:val="447"/>
          <w:jc w:val="center"/>
        </w:trPr>
        <w:tc>
          <w:tcPr>
            <w:tcW w:w="890" w:type="dxa"/>
            <w:vMerge/>
            <w:textDirection w:val="tbRlV"/>
            <w:vAlign w:val="center"/>
          </w:tcPr>
          <w:p w:rsidR="00C96E8C" w:rsidRPr="00880D44" w:rsidRDefault="00C96E8C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231" w:type="dxa"/>
            <w:gridSpan w:val="19"/>
            <w:vMerge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032" w:type="dxa"/>
            <w:gridSpan w:val="7"/>
            <w:tcBorders>
              <w:bottom w:val="nil"/>
            </w:tcBorders>
            <w:vAlign w:val="center"/>
          </w:tcPr>
          <w:p w:rsidR="00C96E8C" w:rsidRPr="00385B18" w:rsidRDefault="00C96E8C" w:rsidP="001A402D">
            <w:pPr>
              <w:spacing w:line="260" w:lineRule="exact"/>
              <w:rPr>
                <w:rFonts w:ascii="仿宋_GB2312" w:eastAsia="仿宋_GB2312"/>
                <w:szCs w:val="21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任现职以来有无弄虚作假、抄袭、剽窃等学术失范或学术不端等违反师德规范的行为（若有，请简要描述）</w:t>
            </w:r>
          </w:p>
        </w:tc>
        <w:tc>
          <w:tcPr>
            <w:tcW w:w="7100" w:type="dxa"/>
            <w:gridSpan w:val="16"/>
            <w:tcBorders>
              <w:bottom w:val="nil"/>
            </w:tcBorders>
            <w:vAlign w:val="center"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 xml:space="preserve">                         无</w:t>
            </w:r>
          </w:p>
        </w:tc>
      </w:tr>
      <w:tr w:rsidR="00C15C61" w:rsidRPr="00880D44" w:rsidTr="00C15C61">
        <w:trPr>
          <w:cantSplit/>
          <w:trHeight w:val="493"/>
          <w:jc w:val="center"/>
        </w:trPr>
        <w:tc>
          <w:tcPr>
            <w:tcW w:w="890" w:type="dxa"/>
            <w:vMerge/>
            <w:textDirection w:val="tbRlV"/>
            <w:vAlign w:val="center"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231" w:type="dxa"/>
            <w:gridSpan w:val="19"/>
            <w:vMerge/>
          </w:tcPr>
          <w:p w:rsidR="00C96E8C" w:rsidRPr="00880D44" w:rsidRDefault="00C96E8C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C96E8C" w:rsidRPr="00385B18" w:rsidRDefault="00C96E8C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任现职以来年度考核各等次次数</w:t>
            </w:r>
          </w:p>
        </w:tc>
        <w:tc>
          <w:tcPr>
            <w:tcW w:w="638" w:type="dxa"/>
            <w:vAlign w:val="center"/>
          </w:tcPr>
          <w:p w:rsidR="00C96E8C" w:rsidRPr="00385B18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优秀</w:t>
            </w:r>
          </w:p>
        </w:tc>
        <w:tc>
          <w:tcPr>
            <w:tcW w:w="425" w:type="dxa"/>
            <w:vAlign w:val="center"/>
          </w:tcPr>
          <w:p w:rsidR="00C96E8C" w:rsidRPr="00880D44" w:rsidRDefault="00CE59B2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基本合格</w:t>
            </w:r>
          </w:p>
        </w:tc>
        <w:tc>
          <w:tcPr>
            <w:tcW w:w="567" w:type="dxa"/>
            <w:vAlign w:val="center"/>
          </w:tcPr>
          <w:p w:rsidR="00C96E8C" w:rsidRPr="00880D44" w:rsidRDefault="00B600EF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vAlign w:val="center"/>
          </w:tcPr>
          <w:p w:rsidR="00C96E8C" w:rsidRPr="00385B18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答辩</w:t>
            </w:r>
          </w:p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结论</w:t>
            </w:r>
          </w:p>
        </w:tc>
        <w:tc>
          <w:tcPr>
            <w:tcW w:w="708" w:type="dxa"/>
            <w:vMerge w:val="restart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gridSpan w:val="5"/>
            <w:vMerge w:val="restart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外语考试（确认）语种、级别、时间及成绩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96E8C" w:rsidRPr="00880D44" w:rsidRDefault="00C96E8C" w:rsidP="00805967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A级</w:t>
            </w:r>
            <w:r w:rsidR="00805967">
              <w:rPr>
                <w:rFonts w:ascii="仿宋_GB2312" w:eastAsia="仿宋_GB2312" w:hint="eastAsia"/>
                <w:sz w:val="18"/>
                <w:szCs w:val="18"/>
              </w:rPr>
              <w:t>合格</w:t>
            </w:r>
            <w:r w:rsidRPr="00880D44">
              <w:rPr>
                <w:rFonts w:ascii="仿宋_GB2312" w:eastAsia="仿宋_GB2312" w:hint="eastAsia"/>
                <w:sz w:val="18"/>
                <w:szCs w:val="18"/>
              </w:rPr>
              <w:t>200</w:t>
            </w:r>
            <w:r w:rsidR="00FF02E9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="003774B1">
              <w:rPr>
                <w:rFonts w:ascii="仿宋_GB2312" w:eastAsia="仿宋_GB2312" w:hint="eastAsia"/>
                <w:sz w:val="18"/>
                <w:szCs w:val="18"/>
              </w:rPr>
              <w:t>.</w:t>
            </w:r>
            <w:r w:rsidR="001A402D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="006235A7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3774B1">
              <w:rPr>
                <w:rFonts w:ascii="仿宋_GB2312" w:eastAsia="仿宋_GB2312" w:hint="eastAsia"/>
                <w:sz w:val="18"/>
                <w:szCs w:val="18"/>
              </w:rPr>
              <w:t>.</w:t>
            </w:r>
            <w:r w:rsidR="001A402D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="003774B1">
              <w:rPr>
                <w:rFonts w:ascii="仿宋_GB2312" w:eastAsia="仿宋_GB2312" w:hint="eastAsia"/>
                <w:sz w:val="18"/>
                <w:szCs w:val="18"/>
              </w:rPr>
              <w:t>3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计算机考试级别、时间及成绩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C96E8C" w:rsidRPr="00880D44" w:rsidRDefault="00C15C6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专业</w:t>
            </w:r>
            <w:r w:rsidR="00FF02E9">
              <w:rPr>
                <w:rFonts w:ascii="仿宋_GB2312" w:eastAsia="仿宋_GB2312" w:hint="eastAsia"/>
                <w:sz w:val="18"/>
                <w:szCs w:val="18"/>
              </w:rPr>
              <w:t>免试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公示情况</w:t>
            </w:r>
          </w:p>
        </w:tc>
        <w:tc>
          <w:tcPr>
            <w:tcW w:w="580" w:type="dxa"/>
            <w:vMerge w:val="restart"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15C61" w:rsidRPr="00880D44" w:rsidTr="00C15C61">
        <w:trPr>
          <w:cantSplit/>
          <w:trHeight w:val="450"/>
          <w:jc w:val="center"/>
        </w:trPr>
        <w:tc>
          <w:tcPr>
            <w:tcW w:w="890" w:type="dxa"/>
            <w:vMerge/>
            <w:textDirection w:val="tbRlV"/>
            <w:vAlign w:val="center"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231" w:type="dxa"/>
            <w:gridSpan w:val="19"/>
            <w:vMerge/>
          </w:tcPr>
          <w:p w:rsidR="00C96E8C" w:rsidRPr="00880D44" w:rsidRDefault="00C96E8C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425" w:type="dxa"/>
            <w:vAlign w:val="center"/>
          </w:tcPr>
          <w:p w:rsidR="00C96E8C" w:rsidRPr="00880D44" w:rsidRDefault="00CE59B2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85B18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567" w:type="dxa"/>
            <w:vAlign w:val="center"/>
          </w:tcPr>
          <w:p w:rsidR="00C96E8C" w:rsidRPr="00880D44" w:rsidRDefault="00B600EF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80" w:type="dxa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EE1A78">
        <w:trPr>
          <w:cantSplit/>
          <w:trHeight w:val="411"/>
          <w:jc w:val="center"/>
        </w:trPr>
        <w:tc>
          <w:tcPr>
            <w:tcW w:w="890" w:type="dxa"/>
            <w:vMerge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231" w:type="dxa"/>
            <w:gridSpan w:val="19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C96E8C" w:rsidRPr="00355D28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同行专家</w:t>
            </w:r>
          </w:p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意   见</w:t>
            </w:r>
          </w:p>
        </w:tc>
        <w:tc>
          <w:tcPr>
            <w:tcW w:w="10715" w:type="dxa"/>
            <w:gridSpan w:val="21"/>
            <w:tcBorders>
              <w:bottom w:val="single" w:sz="4" w:space="0" w:color="auto"/>
            </w:tcBorders>
            <w:vAlign w:val="center"/>
          </w:tcPr>
          <w:p w:rsidR="00C96E8C" w:rsidRPr="00880D44" w:rsidRDefault="00C96E8C" w:rsidP="00EE1A78">
            <w:pPr>
              <w:spacing w:line="22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EE1A78">
        <w:trPr>
          <w:cantSplit/>
          <w:trHeight w:val="396"/>
          <w:jc w:val="center"/>
        </w:trPr>
        <w:tc>
          <w:tcPr>
            <w:tcW w:w="890" w:type="dxa"/>
            <w:vMerge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231" w:type="dxa"/>
            <w:gridSpan w:val="19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715" w:type="dxa"/>
            <w:gridSpan w:val="21"/>
            <w:vAlign w:val="center"/>
          </w:tcPr>
          <w:p w:rsidR="00C96E8C" w:rsidRPr="00880D44" w:rsidRDefault="00C96E8C" w:rsidP="00EE1A78">
            <w:pPr>
              <w:spacing w:line="22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C96E8C" w:rsidRPr="00880D44" w:rsidTr="009C6968">
        <w:trPr>
          <w:cantSplit/>
          <w:trHeight w:val="722"/>
          <w:jc w:val="center"/>
        </w:trPr>
        <w:tc>
          <w:tcPr>
            <w:tcW w:w="890" w:type="dxa"/>
            <w:vMerge/>
            <w:textDirection w:val="tbRlV"/>
            <w:vAlign w:val="center"/>
          </w:tcPr>
          <w:p w:rsidR="00C96E8C" w:rsidRPr="00880D44" w:rsidRDefault="00C96E8C"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231" w:type="dxa"/>
            <w:gridSpan w:val="19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96E8C" w:rsidRPr="00355D28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校学科组</w:t>
            </w:r>
          </w:p>
          <w:p w:rsidR="00C96E8C" w:rsidRPr="00355D28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意见及表</w:t>
            </w:r>
          </w:p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决结果</w:t>
            </w:r>
          </w:p>
        </w:tc>
        <w:tc>
          <w:tcPr>
            <w:tcW w:w="4366" w:type="dxa"/>
            <w:gridSpan w:val="7"/>
            <w:vAlign w:val="bottom"/>
          </w:tcPr>
          <w:p w:rsidR="00C96E8C" w:rsidRPr="00880D44" w:rsidRDefault="00C96E8C" w:rsidP="009C6968">
            <w:pPr>
              <w:spacing w:line="300" w:lineRule="exact"/>
              <w:ind w:firstLineChars="550" w:firstLine="990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组  长：            年    月    日</w:t>
            </w:r>
          </w:p>
          <w:p w:rsidR="00C96E8C" w:rsidRPr="00880D44" w:rsidRDefault="00C96E8C" w:rsidP="009C6968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应到  人，实到  人，同意  人，反对  人，弃权  人。</w:t>
            </w:r>
          </w:p>
        </w:tc>
        <w:tc>
          <w:tcPr>
            <w:tcW w:w="1260" w:type="dxa"/>
            <w:gridSpan w:val="2"/>
            <w:vAlign w:val="center"/>
          </w:tcPr>
          <w:p w:rsidR="00C96E8C" w:rsidRPr="00880D44" w:rsidRDefault="00C96E8C" w:rsidP="00A0699A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校评委会意见及表决结果</w:t>
            </w:r>
          </w:p>
        </w:tc>
        <w:tc>
          <w:tcPr>
            <w:tcW w:w="5089" w:type="dxa"/>
            <w:gridSpan w:val="12"/>
            <w:vAlign w:val="bottom"/>
          </w:tcPr>
          <w:p w:rsidR="00C96E8C" w:rsidRPr="00880D44" w:rsidRDefault="00C96E8C" w:rsidP="009C6968">
            <w:pPr>
              <w:widowControl/>
              <w:spacing w:line="280" w:lineRule="exact"/>
              <w:ind w:firstLineChars="800" w:firstLine="1440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主任委员：             年    月    日</w:t>
            </w:r>
          </w:p>
          <w:p w:rsidR="00C96E8C" w:rsidRPr="00880D44" w:rsidRDefault="00C96E8C" w:rsidP="009C6968">
            <w:pPr>
              <w:widowControl/>
              <w:spacing w:line="280" w:lineRule="exac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应到  人，实到  人，同意  人，反对  人，弃权  人。</w:t>
            </w:r>
          </w:p>
        </w:tc>
      </w:tr>
      <w:tr w:rsidR="00C96E8C" w:rsidRPr="00880D44" w:rsidTr="009C6968">
        <w:trPr>
          <w:cantSplit/>
          <w:trHeight w:hRule="exact" w:val="992"/>
          <w:jc w:val="center"/>
        </w:trPr>
        <w:tc>
          <w:tcPr>
            <w:tcW w:w="890" w:type="dxa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231" w:type="dxa"/>
            <w:gridSpan w:val="19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96E8C" w:rsidRPr="00355D28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省学科组</w:t>
            </w:r>
          </w:p>
          <w:p w:rsidR="00C96E8C" w:rsidRPr="00355D28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意见及表</w:t>
            </w:r>
          </w:p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决结果</w:t>
            </w:r>
          </w:p>
        </w:tc>
        <w:tc>
          <w:tcPr>
            <w:tcW w:w="10715" w:type="dxa"/>
            <w:gridSpan w:val="21"/>
            <w:vAlign w:val="bottom"/>
          </w:tcPr>
          <w:p w:rsidR="00C96E8C" w:rsidRPr="00880D44" w:rsidRDefault="00C96E8C" w:rsidP="009C6968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 xml:space="preserve">                                                    </w:t>
            </w:r>
            <w:r w:rsidR="009E7539">
              <w:rPr>
                <w:rFonts w:ascii="仿宋_GB2312" w:eastAsia="仿宋_GB2312" w:hint="eastAsia"/>
                <w:sz w:val="18"/>
                <w:szCs w:val="18"/>
              </w:rPr>
              <w:t xml:space="preserve">             </w:t>
            </w:r>
            <w:r w:rsidRPr="00880D44">
              <w:rPr>
                <w:rFonts w:ascii="仿宋_GB2312" w:eastAsia="仿宋_GB2312" w:hint="eastAsia"/>
                <w:sz w:val="18"/>
                <w:szCs w:val="18"/>
              </w:rPr>
              <w:t xml:space="preserve"> 组   长：                    年    月    日</w:t>
            </w:r>
          </w:p>
          <w:p w:rsidR="00C96E8C" w:rsidRPr="00880D44" w:rsidRDefault="00C96E8C" w:rsidP="009C6968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应到     人，实到    人，同意     人，反对    人，弃权     人。</w:t>
            </w:r>
          </w:p>
        </w:tc>
      </w:tr>
      <w:tr w:rsidR="00C96E8C" w:rsidRPr="00880D44" w:rsidTr="009C6968">
        <w:trPr>
          <w:cantSplit/>
          <w:trHeight w:val="301"/>
          <w:jc w:val="center"/>
        </w:trPr>
        <w:tc>
          <w:tcPr>
            <w:tcW w:w="890" w:type="dxa"/>
            <w:vMerge/>
          </w:tcPr>
          <w:p w:rsidR="00C96E8C" w:rsidRPr="00880D44" w:rsidRDefault="00C96E8C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112" w:type="dxa"/>
            <w:gridSpan w:val="5"/>
            <w:vMerge w:val="restart"/>
            <w:vAlign w:val="center"/>
          </w:tcPr>
          <w:p w:rsidR="00EE1A78" w:rsidRDefault="00EE1A78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任现职以来的</w:t>
            </w:r>
          </w:p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教育教学质量总体评价</w:t>
            </w:r>
          </w:p>
        </w:tc>
        <w:tc>
          <w:tcPr>
            <w:tcW w:w="1193" w:type="dxa"/>
            <w:gridSpan w:val="4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优秀</w:t>
            </w:r>
          </w:p>
        </w:tc>
        <w:tc>
          <w:tcPr>
            <w:tcW w:w="1276" w:type="dxa"/>
            <w:gridSpan w:val="3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良好</w:t>
            </w:r>
          </w:p>
        </w:tc>
        <w:tc>
          <w:tcPr>
            <w:tcW w:w="1134" w:type="dxa"/>
            <w:gridSpan w:val="3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合格</w:t>
            </w:r>
          </w:p>
        </w:tc>
        <w:tc>
          <w:tcPr>
            <w:tcW w:w="1776" w:type="dxa"/>
            <w:gridSpan w:val="2"/>
            <w:vAlign w:val="center"/>
          </w:tcPr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不合格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C96E8C" w:rsidRPr="00355D28" w:rsidRDefault="00C96E8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355D28">
              <w:rPr>
                <w:rFonts w:ascii="仿宋_GB2312" w:eastAsia="仿宋_GB2312" w:hint="eastAsia"/>
                <w:szCs w:val="21"/>
              </w:rPr>
              <w:t>省评委</w:t>
            </w:r>
          </w:p>
          <w:p w:rsidR="00C96E8C" w:rsidRPr="00880D44" w:rsidRDefault="00C96E8C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proofErr w:type="gramStart"/>
            <w:r w:rsidRPr="00355D28">
              <w:rPr>
                <w:rFonts w:ascii="仿宋_GB2312" w:eastAsia="仿宋_GB2312" w:hint="eastAsia"/>
                <w:szCs w:val="21"/>
              </w:rPr>
              <w:t>会意见</w:t>
            </w:r>
            <w:proofErr w:type="gramEnd"/>
          </w:p>
        </w:tc>
        <w:tc>
          <w:tcPr>
            <w:tcW w:w="10715" w:type="dxa"/>
            <w:gridSpan w:val="21"/>
            <w:vMerge w:val="restart"/>
            <w:vAlign w:val="bottom"/>
          </w:tcPr>
          <w:p w:rsidR="00C96E8C" w:rsidRPr="00880D44" w:rsidRDefault="00C96E8C" w:rsidP="009C6968">
            <w:pPr>
              <w:spacing w:line="300" w:lineRule="exact"/>
              <w:ind w:firstLineChars="3300" w:firstLine="5940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主任委员：                   年     月    日</w:t>
            </w:r>
          </w:p>
          <w:p w:rsidR="00C96E8C" w:rsidRPr="00880D44" w:rsidRDefault="00C96E8C" w:rsidP="009C6968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应到     人，实到    人，同意     人，反对    人，弃权     人。</w:t>
            </w:r>
          </w:p>
        </w:tc>
      </w:tr>
      <w:tr w:rsidR="005D00F1" w:rsidRPr="00880D44" w:rsidTr="00EE1A78">
        <w:trPr>
          <w:cantSplit/>
          <w:trHeight w:val="262"/>
          <w:jc w:val="center"/>
        </w:trPr>
        <w:tc>
          <w:tcPr>
            <w:tcW w:w="890" w:type="dxa"/>
            <w:vMerge/>
          </w:tcPr>
          <w:p w:rsidR="005D00F1" w:rsidRPr="00880D44" w:rsidRDefault="005D00F1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112" w:type="dxa"/>
            <w:gridSpan w:val="5"/>
            <w:vMerge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学生评价</w:t>
            </w:r>
          </w:p>
        </w:tc>
        <w:tc>
          <w:tcPr>
            <w:tcW w:w="1740" w:type="dxa"/>
            <w:gridSpan w:val="2"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5D00F1" w:rsidRPr="00C05759" w:rsidRDefault="005D00F1" w:rsidP="007911F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√</w:t>
            </w:r>
          </w:p>
        </w:tc>
        <w:tc>
          <w:tcPr>
            <w:tcW w:w="1134" w:type="dxa"/>
            <w:gridSpan w:val="3"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715" w:type="dxa"/>
            <w:gridSpan w:val="21"/>
            <w:vMerge/>
          </w:tcPr>
          <w:p w:rsidR="005D00F1" w:rsidRPr="00880D44" w:rsidRDefault="005D00F1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5D00F1" w:rsidRPr="00880D44" w:rsidTr="00EE1A78">
        <w:trPr>
          <w:cantSplit/>
          <w:trHeight w:val="365"/>
          <w:jc w:val="center"/>
        </w:trPr>
        <w:tc>
          <w:tcPr>
            <w:tcW w:w="890" w:type="dxa"/>
            <w:vMerge/>
          </w:tcPr>
          <w:p w:rsidR="005D00F1" w:rsidRPr="00880D44" w:rsidRDefault="005D00F1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112" w:type="dxa"/>
            <w:gridSpan w:val="5"/>
            <w:vMerge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80D44">
              <w:rPr>
                <w:rFonts w:ascii="仿宋_GB2312" w:eastAsia="仿宋_GB2312" w:hint="eastAsia"/>
                <w:sz w:val="18"/>
                <w:szCs w:val="18"/>
              </w:rPr>
              <w:t>同行评价</w:t>
            </w:r>
          </w:p>
        </w:tc>
        <w:tc>
          <w:tcPr>
            <w:tcW w:w="1740" w:type="dxa"/>
            <w:gridSpan w:val="2"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5D00F1" w:rsidRPr="00C05759" w:rsidRDefault="005D00F1" w:rsidP="007911F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√</w:t>
            </w:r>
          </w:p>
        </w:tc>
        <w:tc>
          <w:tcPr>
            <w:tcW w:w="1134" w:type="dxa"/>
            <w:gridSpan w:val="3"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5D00F1" w:rsidRPr="00880D44" w:rsidRDefault="005D00F1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715" w:type="dxa"/>
            <w:gridSpan w:val="21"/>
            <w:vMerge/>
          </w:tcPr>
          <w:p w:rsidR="005D00F1" w:rsidRPr="00880D44" w:rsidRDefault="005D00F1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</w:tbl>
    <w:p w:rsidR="00060CBD" w:rsidRDefault="00060CBD">
      <w:pPr>
        <w:spacing w:line="20" w:lineRule="exact"/>
        <w:rPr>
          <w:rFonts w:ascii="仿宋_GB2312" w:eastAsia="仿宋_GB2312"/>
          <w:sz w:val="15"/>
          <w:szCs w:val="15"/>
        </w:rPr>
      </w:pPr>
    </w:p>
    <w:sectPr w:rsidR="00060CBD" w:rsidSect="00393513">
      <w:pgSz w:w="23814" w:h="17010" w:orient="landscape"/>
      <w:pgMar w:top="454" w:right="567" w:bottom="454" w:left="680" w:header="851" w:footer="992" w:gutter="284"/>
      <w:paperSrc w:first="15" w:other="1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4C5" w:rsidRDefault="00C434C5" w:rsidP="00E87C5A">
      <w:r>
        <w:separator/>
      </w:r>
    </w:p>
  </w:endnote>
  <w:endnote w:type="continuationSeparator" w:id="0">
    <w:p w:rsidR="00C434C5" w:rsidRDefault="00C434C5" w:rsidP="00E87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4C5" w:rsidRDefault="00C434C5" w:rsidP="00E87C5A">
      <w:r>
        <w:separator/>
      </w:r>
    </w:p>
  </w:footnote>
  <w:footnote w:type="continuationSeparator" w:id="0">
    <w:p w:rsidR="00C434C5" w:rsidRDefault="00C434C5" w:rsidP="00E87C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1">
    <w:nsid w:val="0000000B"/>
    <w:multiLevelType w:val="singleLevel"/>
    <w:tmpl w:val="0000000B"/>
    <w:lvl w:ilvl="0">
      <w:start w:val="4"/>
      <w:numFmt w:val="decimal"/>
      <w:suff w:val="nothing"/>
      <w:lvlText w:val="%1."/>
      <w:lvlJc w:val="left"/>
    </w:lvl>
  </w:abstractNum>
  <w:abstractNum w:abstractNumId="2">
    <w:nsid w:val="0000000C"/>
    <w:multiLevelType w:val="singleLevel"/>
    <w:tmpl w:val="0000000C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1916"/>
    <w:rsid w:val="00024304"/>
    <w:rsid w:val="00051B09"/>
    <w:rsid w:val="00057437"/>
    <w:rsid w:val="00060CBD"/>
    <w:rsid w:val="00074D69"/>
    <w:rsid w:val="00097A31"/>
    <w:rsid w:val="000A1268"/>
    <w:rsid w:val="000A6A06"/>
    <w:rsid w:val="000B6169"/>
    <w:rsid w:val="000C5D6E"/>
    <w:rsid w:val="000F4E02"/>
    <w:rsid w:val="00101110"/>
    <w:rsid w:val="001117F7"/>
    <w:rsid w:val="00121847"/>
    <w:rsid w:val="00131A8F"/>
    <w:rsid w:val="001440E8"/>
    <w:rsid w:val="00145013"/>
    <w:rsid w:val="00151F58"/>
    <w:rsid w:val="00172A27"/>
    <w:rsid w:val="001835EC"/>
    <w:rsid w:val="001A402D"/>
    <w:rsid w:val="001A4814"/>
    <w:rsid w:val="001B214B"/>
    <w:rsid w:val="001F1F21"/>
    <w:rsid w:val="001F4771"/>
    <w:rsid w:val="002055FE"/>
    <w:rsid w:val="00205D32"/>
    <w:rsid w:val="00207092"/>
    <w:rsid w:val="0021045A"/>
    <w:rsid w:val="00211660"/>
    <w:rsid w:val="00222920"/>
    <w:rsid w:val="00234C2E"/>
    <w:rsid w:val="002403D2"/>
    <w:rsid w:val="0026494E"/>
    <w:rsid w:val="00285DA6"/>
    <w:rsid w:val="002A1062"/>
    <w:rsid w:val="002B7067"/>
    <w:rsid w:val="002C0FB4"/>
    <w:rsid w:val="002C3F39"/>
    <w:rsid w:val="002C724B"/>
    <w:rsid w:val="00313197"/>
    <w:rsid w:val="003149E8"/>
    <w:rsid w:val="00321FBD"/>
    <w:rsid w:val="00330BF6"/>
    <w:rsid w:val="00331E04"/>
    <w:rsid w:val="00337E01"/>
    <w:rsid w:val="003411E9"/>
    <w:rsid w:val="00351899"/>
    <w:rsid w:val="00355D28"/>
    <w:rsid w:val="003745D3"/>
    <w:rsid w:val="00376BFE"/>
    <w:rsid w:val="003774B1"/>
    <w:rsid w:val="00381554"/>
    <w:rsid w:val="00385B18"/>
    <w:rsid w:val="003909ED"/>
    <w:rsid w:val="00393513"/>
    <w:rsid w:val="00393A1C"/>
    <w:rsid w:val="0039561E"/>
    <w:rsid w:val="003A34E1"/>
    <w:rsid w:val="003D1C9C"/>
    <w:rsid w:val="003D3306"/>
    <w:rsid w:val="00402EDF"/>
    <w:rsid w:val="00420364"/>
    <w:rsid w:val="0042414F"/>
    <w:rsid w:val="004257EE"/>
    <w:rsid w:val="004260A2"/>
    <w:rsid w:val="00434A66"/>
    <w:rsid w:val="00443F53"/>
    <w:rsid w:val="004516EC"/>
    <w:rsid w:val="00463751"/>
    <w:rsid w:val="004813E3"/>
    <w:rsid w:val="00485373"/>
    <w:rsid w:val="00490B67"/>
    <w:rsid w:val="004921A2"/>
    <w:rsid w:val="004A11F6"/>
    <w:rsid w:val="004A49CB"/>
    <w:rsid w:val="004B740C"/>
    <w:rsid w:val="004C15FA"/>
    <w:rsid w:val="004C743A"/>
    <w:rsid w:val="004D0BA9"/>
    <w:rsid w:val="004D0D5B"/>
    <w:rsid w:val="004D67A2"/>
    <w:rsid w:val="004D77C5"/>
    <w:rsid w:val="004E4332"/>
    <w:rsid w:val="004F2EBE"/>
    <w:rsid w:val="004F3655"/>
    <w:rsid w:val="004F726F"/>
    <w:rsid w:val="00511A1D"/>
    <w:rsid w:val="0052468F"/>
    <w:rsid w:val="00550C71"/>
    <w:rsid w:val="00551D55"/>
    <w:rsid w:val="00563649"/>
    <w:rsid w:val="005709FB"/>
    <w:rsid w:val="00575EF4"/>
    <w:rsid w:val="00577579"/>
    <w:rsid w:val="00584814"/>
    <w:rsid w:val="00585761"/>
    <w:rsid w:val="00593C54"/>
    <w:rsid w:val="00594F2B"/>
    <w:rsid w:val="005A42FB"/>
    <w:rsid w:val="005A4FE4"/>
    <w:rsid w:val="005A5A4B"/>
    <w:rsid w:val="005C1751"/>
    <w:rsid w:val="005C3C90"/>
    <w:rsid w:val="005C71AB"/>
    <w:rsid w:val="005D00F1"/>
    <w:rsid w:val="005E60CE"/>
    <w:rsid w:val="00600306"/>
    <w:rsid w:val="006235A7"/>
    <w:rsid w:val="006318EF"/>
    <w:rsid w:val="00631DF6"/>
    <w:rsid w:val="00641E69"/>
    <w:rsid w:val="00660BBD"/>
    <w:rsid w:val="00682699"/>
    <w:rsid w:val="00695D0C"/>
    <w:rsid w:val="00695F76"/>
    <w:rsid w:val="006B521A"/>
    <w:rsid w:val="006E1C2C"/>
    <w:rsid w:val="006E7B82"/>
    <w:rsid w:val="006F49A8"/>
    <w:rsid w:val="006F4C27"/>
    <w:rsid w:val="007168D2"/>
    <w:rsid w:val="00725882"/>
    <w:rsid w:val="00746EDD"/>
    <w:rsid w:val="00746FA7"/>
    <w:rsid w:val="00746FD0"/>
    <w:rsid w:val="00756856"/>
    <w:rsid w:val="00756F39"/>
    <w:rsid w:val="00775526"/>
    <w:rsid w:val="00787025"/>
    <w:rsid w:val="007A73E0"/>
    <w:rsid w:val="007B0CC5"/>
    <w:rsid w:val="007B1E06"/>
    <w:rsid w:val="007B2AEC"/>
    <w:rsid w:val="007B6FD8"/>
    <w:rsid w:val="007C0D06"/>
    <w:rsid w:val="007E0E36"/>
    <w:rsid w:val="007E1AE1"/>
    <w:rsid w:val="007E2EA5"/>
    <w:rsid w:val="007E38BA"/>
    <w:rsid w:val="007E3BED"/>
    <w:rsid w:val="007E429B"/>
    <w:rsid w:val="007F37DF"/>
    <w:rsid w:val="007F4818"/>
    <w:rsid w:val="00805967"/>
    <w:rsid w:val="0081747E"/>
    <w:rsid w:val="00830F70"/>
    <w:rsid w:val="00833F06"/>
    <w:rsid w:val="00841323"/>
    <w:rsid w:val="00852C1E"/>
    <w:rsid w:val="00854145"/>
    <w:rsid w:val="00856587"/>
    <w:rsid w:val="008632E5"/>
    <w:rsid w:val="008716A9"/>
    <w:rsid w:val="00880D44"/>
    <w:rsid w:val="008A39E2"/>
    <w:rsid w:val="008B5E3F"/>
    <w:rsid w:val="008D2457"/>
    <w:rsid w:val="008D3323"/>
    <w:rsid w:val="008D7BB0"/>
    <w:rsid w:val="008E0845"/>
    <w:rsid w:val="008E12B6"/>
    <w:rsid w:val="009074F4"/>
    <w:rsid w:val="00932893"/>
    <w:rsid w:val="00945B12"/>
    <w:rsid w:val="009707B1"/>
    <w:rsid w:val="009B350B"/>
    <w:rsid w:val="009B6AD1"/>
    <w:rsid w:val="009C1E0E"/>
    <w:rsid w:val="009C6968"/>
    <w:rsid w:val="009D24CF"/>
    <w:rsid w:val="009D64F5"/>
    <w:rsid w:val="009E682F"/>
    <w:rsid w:val="009E7539"/>
    <w:rsid w:val="009F3DAD"/>
    <w:rsid w:val="00A0699A"/>
    <w:rsid w:val="00A13A07"/>
    <w:rsid w:val="00A23338"/>
    <w:rsid w:val="00A32412"/>
    <w:rsid w:val="00A42D98"/>
    <w:rsid w:val="00AA1DB4"/>
    <w:rsid w:val="00AA4F0C"/>
    <w:rsid w:val="00AC79F1"/>
    <w:rsid w:val="00AD290F"/>
    <w:rsid w:val="00AE1E0E"/>
    <w:rsid w:val="00AF3B14"/>
    <w:rsid w:val="00AF44DC"/>
    <w:rsid w:val="00AF6632"/>
    <w:rsid w:val="00B11242"/>
    <w:rsid w:val="00B50C20"/>
    <w:rsid w:val="00B53F22"/>
    <w:rsid w:val="00B600EF"/>
    <w:rsid w:val="00B60B90"/>
    <w:rsid w:val="00B7023D"/>
    <w:rsid w:val="00B7426A"/>
    <w:rsid w:val="00B7795A"/>
    <w:rsid w:val="00BA6D20"/>
    <w:rsid w:val="00BB7468"/>
    <w:rsid w:val="00BD1CFE"/>
    <w:rsid w:val="00BE0E13"/>
    <w:rsid w:val="00BE3592"/>
    <w:rsid w:val="00BE4871"/>
    <w:rsid w:val="00BE6CF5"/>
    <w:rsid w:val="00C0652E"/>
    <w:rsid w:val="00C15C61"/>
    <w:rsid w:val="00C235AC"/>
    <w:rsid w:val="00C27827"/>
    <w:rsid w:val="00C3353A"/>
    <w:rsid w:val="00C35B4A"/>
    <w:rsid w:val="00C42D35"/>
    <w:rsid w:val="00C434C5"/>
    <w:rsid w:val="00C45566"/>
    <w:rsid w:val="00C45B7B"/>
    <w:rsid w:val="00C52CE3"/>
    <w:rsid w:val="00C576BC"/>
    <w:rsid w:val="00C7306D"/>
    <w:rsid w:val="00C8459D"/>
    <w:rsid w:val="00C96E8C"/>
    <w:rsid w:val="00CA35C8"/>
    <w:rsid w:val="00CA5089"/>
    <w:rsid w:val="00CC520F"/>
    <w:rsid w:val="00CE2086"/>
    <w:rsid w:val="00CE2331"/>
    <w:rsid w:val="00CE59B2"/>
    <w:rsid w:val="00D03D19"/>
    <w:rsid w:val="00D24EF6"/>
    <w:rsid w:val="00D277DD"/>
    <w:rsid w:val="00D32D33"/>
    <w:rsid w:val="00D43596"/>
    <w:rsid w:val="00D54DBF"/>
    <w:rsid w:val="00D61760"/>
    <w:rsid w:val="00D76764"/>
    <w:rsid w:val="00D95F1A"/>
    <w:rsid w:val="00DD5BC4"/>
    <w:rsid w:val="00DE0E61"/>
    <w:rsid w:val="00DE1D48"/>
    <w:rsid w:val="00DE2D1E"/>
    <w:rsid w:val="00DF39EC"/>
    <w:rsid w:val="00DF6868"/>
    <w:rsid w:val="00E0237B"/>
    <w:rsid w:val="00E24E0C"/>
    <w:rsid w:val="00E31D0B"/>
    <w:rsid w:val="00E36139"/>
    <w:rsid w:val="00E37E0B"/>
    <w:rsid w:val="00E46100"/>
    <w:rsid w:val="00E50ACE"/>
    <w:rsid w:val="00E65541"/>
    <w:rsid w:val="00E83180"/>
    <w:rsid w:val="00E85D97"/>
    <w:rsid w:val="00E861F2"/>
    <w:rsid w:val="00E87C5A"/>
    <w:rsid w:val="00EE1A78"/>
    <w:rsid w:val="00EE4510"/>
    <w:rsid w:val="00EF4CBC"/>
    <w:rsid w:val="00F32518"/>
    <w:rsid w:val="00F51D52"/>
    <w:rsid w:val="00F534AE"/>
    <w:rsid w:val="00F74857"/>
    <w:rsid w:val="00F77A5D"/>
    <w:rsid w:val="00F97E7F"/>
    <w:rsid w:val="00FA3523"/>
    <w:rsid w:val="00FB7136"/>
    <w:rsid w:val="00FC295B"/>
    <w:rsid w:val="00FD7C3C"/>
    <w:rsid w:val="00FE5024"/>
    <w:rsid w:val="00FE5444"/>
    <w:rsid w:val="00FE57CF"/>
    <w:rsid w:val="00FE7039"/>
    <w:rsid w:val="00FF0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B214B"/>
  </w:style>
  <w:style w:type="character" w:customStyle="1" w:styleId="Char">
    <w:name w:val="页脚 Char"/>
    <w:link w:val="a4"/>
    <w:rsid w:val="001B214B"/>
    <w:rPr>
      <w:kern w:val="2"/>
      <w:sz w:val="18"/>
      <w:szCs w:val="18"/>
    </w:rPr>
  </w:style>
  <w:style w:type="character" w:customStyle="1" w:styleId="Char0">
    <w:name w:val="页眉 Char"/>
    <w:link w:val="a5"/>
    <w:rsid w:val="001B214B"/>
    <w:rPr>
      <w:kern w:val="2"/>
      <w:sz w:val="18"/>
      <w:szCs w:val="18"/>
    </w:rPr>
  </w:style>
  <w:style w:type="paragraph" w:styleId="a4">
    <w:name w:val="footer"/>
    <w:basedOn w:val="a"/>
    <w:link w:val="Char"/>
    <w:rsid w:val="001B2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rsid w:val="001B214B"/>
    <w:rPr>
      <w:sz w:val="18"/>
      <w:szCs w:val="18"/>
    </w:rPr>
  </w:style>
  <w:style w:type="paragraph" w:styleId="a5">
    <w:name w:val="header"/>
    <w:basedOn w:val="a"/>
    <w:link w:val="Char0"/>
    <w:rsid w:val="001B2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35189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772</Words>
  <Characters>4404</Characters>
  <Application>Microsoft Office Word</Application>
  <DocSecurity>0</DocSecurity>
  <PresentationFormat/>
  <Lines>36</Lines>
  <Paragraphs>10</Paragraphs>
  <Slides>0</Slides>
  <Notes>0</Notes>
  <HiddenSlides>0</HiddenSlides>
  <MMClips>0</MMClips>
  <ScaleCrop>false</ScaleCrop>
  <Company>sy</Company>
  <LinksUpToDate>false</LinksUpToDate>
  <CharactersWithSpaces>5166</CharactersWithSpaces>
  <SharedDoc>false</SharedDoc>
  <HLinks>
    <vt:vector size="6" baseType="variant">
      <vt:variant>
        <vt:i4>2818152</vt:i4>
      </vt:variant>
      <vt:variant>
        <vt:i4>0</vt:i4>
      </vt:variant>
      <vt:variant>
        <vt:i4>0</vt:i4>
      </vt:variant>
      <vt:variant>
        <vt:i4>5</vt:i4>
      </vt:variant>
      <vt:variant>
        <vt:lpwstr>http://epub.cnki.net/grid2008/brief/SourceJump.aspx?dbCatalog=%e4%b8%ad%e5%9b%bd%e5%ad%a6%e6%9c%af%e6%96%87%e7%8c%ae%e7%bd%91%e7%bb%9c%e5%87%ba%e7%89%88%e6%80%bb%e5%ba%93&amp;showtitle=%e6%9d%a5%e8%87%aa%22%e4%b8%ad%e5%8d%97%e5%a4%a7%e5%ad%a6%e5%ad%a6%e6%8a%a5(%e8%87%aa%e7%84%b6%e7%a7%91%e5%ad%a6%e7%89%88)%22%e7%9a%84%e6%96%87%e7%8c%ae&amp;dbprefix=SCDB&amp;expertvalue=%e6%96%87%e7%8c%ae%e6%9d%a5%e6%ba%90%3d%27%e4%b8%ad%e5%8d%97%e5%a4%a7%e5%ad%a6%e5%ad%a6%e6%8a%a5(%e8%87%aa%e7%84%b6%e7%a7%91%e5%ad%a6%e7%89%88)%27&amp;stab=result&amp;value=ZNGD&amp;UnitCode=&amp;source=%e6%9c%9f%e5%88%8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申报评审高级专业技术职务人员情况简表</dc:title>
  <dc:creator>sy</dc:creator>
  <cp:lastModifiedBy>DELL</cp:lastModifiedBy>
  <cp:revision>39</cp:revision>
  <cp:lastPrinted>2012-09-29T03:35:00Z</cp:lastPrinted>
  <dcterms:created xsi:type="dcterms:W3CDTF">2014-09-17T09:31:00Z</dcterms:created>
  <dcterms:modified xsi:type="dcterms:W3CDTF">2014-10-15T06:59:00Z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